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90751" w14:textId="42015227" w:rsidR="0099101F" w:rsidRPr="00883ADE" w:rsidRDefault="000D5449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Table S1</w:t>
      </w:r>
    </w:p>
    <w:p w14:paraId="6990A367" w14:textId="7DD23063" w:rsidR="005C78B8" w:rsidRPr="005C78B8" w:rsidRDefault="005C78B8" w:rsidP="005C78B8">
      <w:pPr>
        <w:spacing w:after="0"/>
        <w:rPr>
          <w:rFonts w:asciiTheme="majorHAnsi" w:hAnsiTheme="majorHAnsi" w:cstheme="majorHAnsi"/>
          <w:sz w:val="20"/>
          <w:szCs w:val="20"/>
        </w:rPr>
      </w:pPr>
      <w:r w:rsidRPr="008F79CB">
        <w:rPr>
          <w:rFonts w:asciiTheme="majorHAnsi" w:hAnsiTheme="majorHAnsi" w:cstheme="majorHAnsi"/>
          <w:sz w:val="20"/>
          <w:szCs w:val="20"/>
        </w:rPr>
        <w:t xml:space="preserve">GWAS results for </w:t>
      </w:r>
      <w:r>
        <w:rPr>
          <w:rFonts w:asciiTheme="majorHAnsi" w:hAnsiTheme="majorHAnsi" w:cstheme="majorHAnsi"/>
          <w:sz w:val="20"/>
          <w:szCs w:val="20"/>
        </w:rPr>
        <w:t>oxypurinol concentrations (log)</w:t>
      </w:r>
      <w:r w:rsidRPr="008F79CB">
        <w:rPr>
          <w:rFonts w:asciiTheme="majorHAnsi" w:hAnsiTheme="majorHAnsi" w:cstheme="majorHAnsi"/>
          <w:sz w:val="20"/>
          <w:szCs w:val="20"/>
        </w:rPr>
        <w:t xml:space="preserve"> </w:t>
      </w:r>
      <w:r>
        <w:rPr>
          <w:rFonts w:asciiTheme="majorHAnsi" w:hAnsiTheme="majorHAnsi" w:cstheme="majorHAnsi"/>
          <w:sz w:val="20"/>
          <w:szCs w:val="20"/>
        </w:rPr>
        <w:t xml:space="preserve">in the </w:t>
      </w:r>
      <w:r w:rsidRPr="008F79CB">
        <w:rPr>
          <w:rFonts w:asciiTheme="majorHAnsi" w:hAnsiTheme="majorHAnsi" w:cstheme="majorHAnsi"/>
          <w:sz w:val="20"/>
          <w:szCs w:val="20"/>
        </w:rPr>
        <w:t>ALLO-MHI biobank participants</w:t>
      </w:r>
      <w:r>
        <w:rPr>
          <w:rFonts w:asciiTheme="majorHAnsi" w:hAnsiTheme="majorHAnsi" w:cstheme="majorHAnsi"/>
          <w:sz w:val="20"/>
          <w:szCs w:val="20"/>
        </w:rPr>
        <w:t>.</w:t>
      </w:r>
      <w:r w:rsidRPr="008F79CB">
        <w:rPr>
          <w:rFonts w:asciiTheme="majorHAnsi" w:hAnsiTheme="majorHAnsi" w:cstheme="majorHAnsi"/>
          <w:sz w:val="20"/>
          <w:szCs w:val="20"/>
        </w:rPr>
        <w:t xml:space="preserve"> </w:t>
      </w:r>
    </w:p>
    <w:tbl>
      <w:tblPr>
        <w:tblStyle w:val="LightShading"/>
        <w:tblW w:w="5000" w:type="pct"/>
        <w:tblLook w:val="04A0" w:firstRow="1" w:lastRow="0" w:firstColumn="1" w:lastColumn="0" w:noHBand="0" w:noVBand="1"/>
      </w:tblPr>
      <w:tblGrid>
        <w:gridCol w:w="1310"/>
        <w:gridCol w:w="1310"/>
        <w:gridCol w:w="390"/>
        <w:gridCol w:w="835"/>
        <w:gridCol w:w="1045"/>
        <w:gridCol w:w="2944"/>
        <w:gridCol w:w="730"/>
        <w:gridCol w:w="391"/>
        <w:gridCol w:w="350"/>
        <w:gridCol w:w="923"/>
        <w:gridCol w:w="396"/>
        <w:gridCol w:w="550"/>
        <w:gridCol w:w="554"/>
        <w:gridCol w:w="616"/>
        <w:gridCol w:w="616"/>
      </w:tblGrid>
      <w:tr w:rsidR="00717AE7" w:rsidRPr="005C78B8" w14:paraId="06BD334B" w14:textId="77777777" w:rsidTr="005C78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7E7C0490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snp</w:t>
            </w:r>
          </w:p>
        </w:tc>
        <w:tc>
          <w:tcPr>
            <w:tcW w:w="513" w:type="pct"/>
            <w:vAlign w:val="center"/>
          </w:tcPr>
          <w:p w14:paraId="76C81420" w14:textId="77777777" w:rsidR="005C78B8" w:rsidRPr="005C78B8" w:rsidRDefault="005C78B8" w:rsidP="005C78B8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name</w:t>
            </w:r>
          </w:p>
        </w:tc>
        <w:tc>
          <w:tcPr>
            <w:tcW w:w="158" w:type="pct"/>
            <w:vAlign w:val="center"/>
          </w:tcPr>
          <w:p w14:paraId="74B90DBA" w14:textId="77777777" w:rsidR="005C78B8" w:rsidRPr="005C78B8" w:rsidRDefault="005C78B8" w:rsidP="005C78B8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</w:p>
        </w:tc>
        <w:tc>
          <w:tcPr>
            <w:tcW w:w="330" w:type="pct"/>
            <w:vAlign w:val="center"/>
          </w:tcPr>
          <w:p w14:paraId="7A508D61" w14:textId="3C1D1A3E" w:rsidR="005C78B8" w:rsidRPr="005C78B8" w:rsidRDefault="005C78B8" w:rsidP="005C78B8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pos</w:t>
            </w:r>
            <w:r w:rsidR="00717AE7">
              <w:rPr>
                <w:rFonts w:asciiTheme="majorHAnsi" w:hAnsiTheme="majorHAnsi" w:cstheme="majorHAnsi"/>
                <w:sz w:val="12"/>
              </w:rPr>
              <w:t>ition</w:t>
            </w:r>
          </w:p>
        </w:tc>
        <w:tc>
          <w:tcPr>
            <w:tcW w:w="411" w:type="pct"/>
            <w:vAlign w:val="center"/>
          </w:tcPr>
          <w:p w14:paraId="7F4CC955" w14:textId="77777777" w:rsidR="005C78B8" w:rsidRPr="005C78B8" w:rsidRDefault="005C78B8" w:rsidP="005C78B8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region</w:t>
            </w:r>
          </w:p>
        </w:tc>
        <w:tc>
          <w:tcPr>
            <w:tcW w:w="1143" w:type="pct"/>
            <w:vAlign w:val="center"/>
          </w:tcPr>
          <w:p w14:paraId="3FD4AEE6" w14:textId="77777777" w:rsidR="005C78B8" w:rsidRPr="005C78B8" w:rsidRDefault="005C78B8" w:rsidP="005C78B8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gene</w:t>
            </w:r>
          </w:p>
        </w:tc>
        <w:tc>
          <w:tcPr>
            <w:tcW w:w="289" w:type="pct"/>
            <w:vAlign w:val="center"/>
          </w:tcPr>
          <w:p w14:paraId="5D46927B" w14:textId="5ACE4704" w:rsidR="005C78B8" w:rsidRPr="005C78B8" w:rsidRDefault="005C78B8" w:rsidP="005C78B8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sz w:val="12"/>
              </w:rPr>
              <w:t>status</w:t>
            </w:r>
          </w:p>
        </w:tc>
        <w:tc>
          <w:tcPr>
            <w:tcW w:w="158" w:type="pct"/>
            <w:vAlign w:val="center"/>
          </w:tcPr>
          <w:p w14:paraId="776E6C38" w14:textId="77777777" w:rsidR="005C78B8" w:rsidRPr="005C78B8" w:rsidRDefault="005C78B8" w:rsidP="005C78B8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ref</w:t>
            </w:r>
          </w:p>
        </w:tc>
        <w:tc>
          <w:tcPr>
            <w:tcW w:w="141" w:type="pct"/>
            <w:vAlign w:val="center"/>
          </w:tcPr>
          <w:p w14:paraId="623AA3FE" w14:textId="77777777" w:rsidR="005C78B8" w:rsidRPr="005C78B8" w:rsidRDefault="005C78B8" w:rsidP="005C78B8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alt</w:t>
            </w:r>
          </w:p>
        </w:tc>
        <w:tc>
          <w:tcPr>
            <w:tcW w:w="252" w:type="pct"/>
            <w:vAlign w:val="center"/>
          </w:tcPr>
          <w:p w14:paraId="7EB226A7" w14:textId="331BC389" w:rsidR="005C78B8" w:rsidRPr="005C78B8" w:rsidRDefault="005C78B8" w:rsidP="005C78B8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alt_freq</w:t>
            </w:r>
            <w:r w:rsidR="00717AE7">
              <w:rPr>
                <w:rFonts w:asciiTheme="majorHAnsi" w:hAnsiTheme="majorHAnsi" w:cstheme="majorHAnsi"/>
                <w:sz w:val="12"/>
              </w:rPr>
              <w:t>uency</w:t>
            </w:r>
          </w:p>
        </w:tc>
        <w:tc>
          <w:tcPr>
            <w:tcW w:w="160" w:type="pct"/>
            <w:vAlign w:val="center"/>
          </w:tcPr>
          <w:p w14:paraId="1381DDA4" w14:textId="77777777" w:rsidR="005C78B8" w:rsidRPr="005C78B8" w:rsidRDefault="005C78B8" w:rsidP="005C78B8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n</w:t>
            </w:r>
          </w:p>
        </w:tc>
        <w:tc>
          <w:tcPr>
            <w:tcW w:w="221" w:type="pct"/>
            <w:vAlign w:val="center"/>
          </w:tcPr>
          <w:p w14:paraId="7820918D" w14:textId="77777777" w:rsidR="005C78B8" w:rsidRPr="005C78B8" w:rsidRDefault="005C78B8" w:rsidP="005C78B8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beta</w:t>
            </w:r>
          </w:p>
        </w:tc>
        <w:tc>
          <w:tcPr>
            <w:tcW w:w="221" w:type="pct"/>
            <w:vAlign w:val="center"/>
          </w:tcPr>
          <w:p w14:paraId="147CB82D" w14:textId="77777777" w:rsidR="005C78B8" w:rsidRPr="005C78B8" w:rsidRDefault="005C78B8" w:rsidP="005C78B8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se</w:t>
            </w:r>
          </w:p>
        </w:tc>
        <w:tc>
          <w:tcPr>
            <w:tcW w:w="245" w:type="pct"/>
            <w:vAlign w:val="center"/>
          </w:tcPr>
          <w:p w14:paraId="0FB243D5" w14:textId="77777777" w:rsidR="005C78B8" w:rsidRPr="005C78B8" w:rsidRDefault="005C78B8" w:rsidP="005C78B8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245" w:type="pct"/>
            <w:vAlign w:val="center"/>
          </w:tcPr>
          <w:p w14:paraId="44E0FFAC" w14:textId="77777777" w:rsidR="005C78B8" w:rsidRPr="005C78B8" w:rsidRDefault="005C78B8" w:rsidP="005C78B8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p</w:t>
            </w:r>
          </w:p>
        </w:tc>
      </w:tr>
      <w:tr w:rsidR="00717AE7" w:rsidRPr="005C78B8" w14:paraId="72701BBC" w14:textId="77777777" w:rsidTr="005C7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23657481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1:195308606:A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:G</w:t>
            </w:r>
          </w:p>
        </w:tc>
        <w:tc>
          <w:tcPr>
            <w:tcW w:w="513" w:type="pct"/>
            <w:vAlign w:val="center"/>
          </w:tcPr>
          <w:p w14:paraId="06332B72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1:195308606:A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:G</w:t>
            </w:r>
          </w:p>
        </w:tc>
        <w:tc>
          <w:tcPr>
            <w:tcW w:w="158" w:type="pct"/>
            <w:vAlign w:val="center"/>
          </w:tcPr>
          <w:p w14:paraId="741658D4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1</w:t>
            </w:r>
          </w:p>
        </w:tc>
        <w:tc>
          <w:tcPr>
            <w:tcW w:w="330" w:type="pct"/>
            <w:vAlign w:val="center"/>
          </w:tcPr>
          <w:p w14:paraId="185AA17F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195,308,606</w:t>
            </w:r>
          </w:p>
        </w:tc>
        <w:tc>
          <w:tcPr>
            <w:tcW w:w="411" w:type="pct"/>
            <w:vAlign w:val="center"/>
          </w:tcPr>
          <w:p w14:paraId="67F24EF0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55CB4A2B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LINC01031(dist=1942653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),LINC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01724(dist=736274)</w:t>
            </w:r>
          </w:p>
        </w:tc>
        <w:tc>
          <w:tcPr>
            <w:tcW w:w="289" w:type="pct"/>
            <w:vAlign w:val="center"/>
          </w:tcPr>
          <w:p w14:paraId="72E92C8F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genotyped</w:t>
            </w:r>
          </w:p>
        </w:tc>
        <w:tc>
          <w:tcPr>
            <w:tcW w:w="158" w:type="pct"/>
            <w:vAlign w:val="center"/>
          </w:tcPr>
          <w:p w14:paraId="765F5B17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141" w:type="pct"/>
            <w:vAlign w:val="center"/>
          </w:tcPr>
          <w:p w14:paraId="433665FC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252" w:type="pct"/>
            <w:vAlign w:val="center"/>
          </w:tcPr>
          <w:p w14:paraId="18F34C4A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0.4851</w:t>
            </w:r>
          </w:p>
        </w:tc>
        <w:tc>
          <w:tcPr>
            <w:tcW w:w="160" w:type="pct"/>
            <w:vAlign w:val="center"/>
          </w:tcPr>
          <w:p w14:paraId="48C28142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68E59AAA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0.2343</w:t>
            </w:r>
          </w:p>
        </w:tc>
        <w:tc>
          <w:tcPr>
            <w:tcW w:w="221" w:type="pct"/>
            <w:vAlign w:val="center"/>
          </w:tcPr>
          <w:p w14:paraId="4B6B55DB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0.0597</w:t>
            </w:r>
          </w:p>
        </w:tc>
        <w:tc>
          <w:tcPr>
            <w:tcW w:w="245" w:type="pct"/>
            <w:vAlign w:val="center"/>
          </w:tcPr>
          <w:p w14:paraId="6FC99430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65.6523</w:t>
            </w:r>
          </w:p>
        </w:tc>
        <w:tc>
          <w:tcPr>
            <w:tcW w:w="245" w:type="pct"/>
            <w:vAlign w:val="center"/>
          </w:tcPr>
          <w:p w14:paraId="2346E947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8.8E-05</w:t>
            </w:r>
          </w:p>
        </w:tc>
      </w:tr>
      <w:tr w:rsidR="00717AE7" w:rsidRPr="005C78B8" w14:paraId="68903253" w14:textId="77777777" w:rsidTr="005C78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51E4FE6C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rs6673946</w:t>
            </w:r>
          </w:p>
        </w:tc>
        <w:tc>
          <w:tcPr>
            <w:tcW w:w="513" w:type="pct"/>
            <w:vAlign w:val="center"/>
          </w:tcPr>
          <w:p w14:paraId="59014A47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chr1:195318450: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C:T</w:t>
            </w:r>
            <w:proofErr w:type="gramEnd"/>
          </w:p>
        </w:tc>
        <w:tc>
          <w:tcPr>
            <w:tcW w:w="158" w:type="pct"/>
            <w:vAlign w:val="center"/>
          </w:tcPr>
          <w:p w14:paraId="218B65DA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1</w:t>
            </w:r>
          </w:p>
        </w:tc>
        <w:tc>
          <w:tcPr>
            <w:tcW w:w="330" w:type="pct"/>
            <w:vAlign w:val="center"/>
          </w:tcPr>
          <w:p w14:paraId="7BCF30C9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195,318,450</w:t>
            </w:r>
          </w:p>
        </w:tc>
        <w:tc>
          <w:tcPr>
            <w:tcW w:w="411" w:type="pct"/>
            <w:vAlign w:val="center"/>
          </w:tcPr>
          <w:p w14:paraId="568F91FE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5CE0AA9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LINC01031(dist=1952497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),LINC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01724(dist=726430)</w:t>
            </w:r>
          </w:p>
        </w:tc>
        <w:tc>
          <w:tcPr>
            <w:tcW w:w="289" w:type="pct"/>
            <w:vAlign w:val="center"/>
          </w:tcPr>
          <w:p w14:paraId="31FD6395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60E22737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141" w:type="pct"/>
            <w:vAlign w:val="center"/>
          </w:tcPr>
          <w:p w14:paraId="5F074BE2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252" w:type="pct"/>
            <w:vAlign w:val="center"/>
          </w:tcPr>
          <w:p w14:paraId="35F71450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0.4808</w:t>
            </w:r>
          </w:p>
        </w:tc>
        <w:tc>
          <w:tcPr>
            <w:tcW w:w="160" w:type="pct"/>
            <w:vAlign w:val="center"/>
          </w:tcPr>
          <w:p w14:paraId="62D31A86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57AD823C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0.2372</w:t>
            </w:r>
          </w:p>
        </w:tc>
        <w:tc>
          <w:tcPr>
            <w:tcW w:w="221" w:type="pct"/>
            <w:vAlign w:val="center"/>
          </w:tcPr>
          <w:p w14:paraId="366A25CB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0.0603</w:t>
            </w:r>
          </w:p>
        </w:tc>
        <w:tc>
          <w:tcPr>
            <w:tcW w:w="245" w:type="pct"/>
            <w:vAlign w:val="center"/>
          </w:tcPr>
          <w:p w14:paraId="2138A91A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65.3314</w:t>
            </w:r>
          </w:p>
        </w:tc>
        <w:tc>
          <w:tcPr>
            <w:tcW w:w="245" w:type="pct"/>
            <w:vAlign w:val="center"/>
          </w:tcPr>
          <w:p w14:paraId="15BC0172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8.3E-05</w:t>
            </w:r>
          </w:p>
        </w:tc>
      </w:tr>
      <w:tr w:rsidR="00717AE7" w:rsidRPr="005C78B8" w14:paraId="4064475E" w14:textId="77777777" w:rsidTr="005C7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7EE79807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rs12409559</w:t>
            </w:r>
          </w:p>
        </w:tc>
        <w:tc>
          <w:tcPr>
            <w:tcW w:w="513" w:type="pct"/>
            <w:vAlign w:val="center"/>
          </w:tcPr>
          <w:p w14:paraId="15C04ABE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chr1:195322826: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C:A</w:t>
            </w:r>
            <w:proofErr w:type="gramEnd"/>
          </w:p>
        </w:tc>
        <w:tc>
          <w:tcPr>
            <w:tcW w:w="158" w:type="pct"/>
            <w:vAlign w:val="center"/>
          </w:tcPr>
          <w:p w14:paraId="0D001ACA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1</w:t>
            </w:r>
          </w:p>
        </w:tc>
        <w:tc>
          <w:tcPr>
            <w:tcW w:w="330" w:type="pct"/>
            <w:vAlign w:val="center"/>
          </w:tcPr>
          <w:p w14:paraId="581080F6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195,322,826</w:t>
            </w:r>
          </w:p>
        </w:tc>
        <w:tc>
          <w:tcPr>
            <w:tcW w:w="411" w:type="pct"/>
            <w:vAlign w:val="center"/>
          </w:tcPr>
          <w:p w14:paraId="0C304572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32E4E55B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LINC01031(dist=1956873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),LINC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01724(dist=722054)</w:t>
            </w:r>
          </w:p>
        </w:tc>
        <w:tc>
          <w:tcPr>
            <w:tcW w:w="289" w:type="pct"/>
            <w:vAlign w:val="center"/>
          </w:tcPr>
          <w:p w14:paraId="123F9DB7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2D923E2A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141" w:type="pct"/>
            <w:vAlign w:val="center"/>
          </w:tcPr>
          <w:p w14:paraId="5E678C13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252" w:type="pct"/>
            <w:vAlign w:val="center"/>
          </w:tcPr>
          <w:p w14:paraId="4575A54B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0.4737</w:t>
            </w:r>
          </w:p>
        </w:tc>
        <w:tc>
          <w:tcPr>
            <w:tcW w:w="160" w:type="pct"/>
            <w:vAlign w:val="center"/>
          </w:tcPr>
          <w:p w14:paraId="4D5319C5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08106726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0.2406</w:t>
            </w:r>
          </w:p>
        </w:tc>
        <w:tc>
          <w:tcPr>
            <w:tcW w:w="221" w:type="pct"/>
            <w:vAlign w:val="center"/>
          </w:tcPr>
          <w:p w14:paraId="7851C257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0.0605</w:t>
            </w:r>
          </w:p>
        </w:tc>
        <w:tc>
          <w:tcPr>
            <w:tcW w:w="245" w:type="pct"/>
            <w:vAlign w:val="center"/>
          </w:tcPr>
          <w:p w14:paraId="739983E1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65.8226</w:t>
            </w:r>
          </w:p>
        </w:tc>
        <w:tc>
          <w:tcPr>
            <w:tcW w:w="245" w:type="pct"/>
            <w:vAlign w:val="center"/>
          </w:tcPr>
          <w:p w14:paraId="63654DBD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6.9E-05</w:t>
            </w:r>
          </w:p>
        </w:tc>
      </w:tr>
      <w:tr w:rsidR="00717AE7" w:rsidRPr="005C78B8" w14:paraId="339A371B" w14:textId="77777777" w:rsidTr="005C78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6212B6B7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5:98182435:A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:G</w:t>
            </w:r>
          </w:p>
        </w:tc>
        <w:tc>
          <w:tcPr>
            <w:tcW w:w="513" w:type="pct"/>
            <w:vAlign w:val="center"/>
          </w:tcPr>
          <w:p w14:paraId="02F874F5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5:98182435:A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:G</w:t>
            </w:r>
          </w:p>
        </w:tc>
        <w:tc>
          <w:tcPr>
            <w:tcW w:w="158" w:type="pct"/>
            <w:vAlign w:val="center"/>
          </w:tcPr>
          <w:p w14:paraId="10AB92C1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2129AEFD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98,182,435</w:t>
            </w:r>
          </w:p>
        </w:tc>
        <w:tc>
          <w:tcPr>
            <w:tcW w:w="411" w:type="pct"/>
            <w:vAlign w:val="center"/>
          </w:tcPr>
          <w:p w14:paraId="572AE53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23A86FDC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LINC01846(dist=21196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(dist=586197)</w:t>
            </w:r>
          </w:p>
        </w:tc>
        <w:tc>
          <w:tcPr>
            <w:tcW w:w="289" w:type="pct"/>
            <w:vAlign w:val="center"/>
          </w:tcPr>
          <w:p w14:paraId="0FD80E96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6EB444CA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141" w:type="pct"/>
            <w:vAlign w:val="center"/>
          </w:tcPr>
          <w:p w14:paraId="14BFF159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252" w:type="pct"/>
            <w:vAlign w:val="center"/>
          </w:tcPr>
          <w:p w14:paraId="229A8F7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0.1951</w:t>
            </w:r>
          </w:p>
        </w:tc>
        <w:tc>
          <w:tcPr>
            <w:tcW w:w="160" w:type="pct"/>
            <w:vAlign w:val="center"/>
          </w:tcPr>
          <w:p w14:paraId="1E7EA18C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7B083F1D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0.3320</w:t>
            </w:r>
          </w:p>
        </w:tc>
        <w:tc>
          <w:tcPr>
            <w:tcW w:w="221" w:type="pct"/>
            <w:vAlign w:val="center"/>
          </w:tcPr>
          <w:p w14:paraId="066A31C7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0.0810</w:t>
            </w:r>
          </w:p>
        </w:tc>
        <w:tc>
          <w:tcPr>
            <w:tcW w:w="245" w:type="pct"/>
            <w:vAlign w:val="center"/>
          </w:tcPr>
          <w:p w14:paraId="330444AF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50.5770</w:t>
            </w:r>
          </w:p>
        </w:tc>
        <w:tc>
          <w:tcPr>
            <w:tcW w:w="245" w:type="pct"/>
            <w:vAlign w:val="center"/>
          </w:tcPr>
          <w:p w14:paraId="45CBB98D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4.2E-05</w:t>
            </w:r>
          </w:p>
        </w:tc>
      </w:tr>
      <w:tr w:rsidR="00717AE7" w:rsidRPr="005C78B8" w14:paraId="0C04F02E" w14:textId="77777777" w:rsidTr="005C7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3E40DB54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5:98186020:T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:C</w:t>
            </w:r>
          </w:p>
        </w:tc>
        <w:tc>
          <w:tcPr>
            <w:tcW w:w="513" w:type="pct"/>
            <w:vAlign w:val="center"/>
          </w:tcPr>
          <w:p w14:paraId="592AFB28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5:98186020:T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:C</w:t>
            </w:r>
          </w:p>
        </w:tc>
        <w:tc>
          <w:tcPr>
            <w:tcW w:w="158" w:type="pct"/>
            <w:vAlign w:val="center"/>
          </w:tcPr>
          <w:p w14:paraId="60F21EF9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439B1072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98,186,020</w:t>
            </w:r>
          </w:p>
        </w:tc>
        <w:tc>
          <w:tcPr>
            <w:tcW w:w="411" w:type="pct"/>
            <w:vAlign w:val="center"/>
          </w:tcPr>
          <w:p w14:paraId="2ED2C506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66DD4853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LINC01846(dist=24781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(dist=582612)</w:t>
            </w:r>
          </w:p>
        </w:tc>
        <w:tc>
          <w:tcPr>
            <w:tcW w:w="289" w:type="pct"/>
            <w:vAlign w:val="center"/>
          </w:tcPr>
          <w:p w14:paraId="522C8D7D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123CDF7C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141" w:type="pct"/>
            <w:vAlign w:val="center"/>
          </w:tcPr>
          <w:p w14:paraId="4456612D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252" w:type="pct"/>
            <w:vAlign w:val="center"/>
          </w:tcPr>
          <w:p w14:paraId="40DADFFA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0.1952</w:t>
            </w:r>
          </w:p>
        </w:tc>
        <w:tc>
          <w:tcPr>
            <w:tcW w:w="160" w:type="pct"/>
            <w:vAlign w:val="center"/>
          </w:tcPr>
          <w:p w14:paraId="27CF517D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5775EFD1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0.3343</w:t>
            </w:r>
          </w:p>
        </w:tc>
        <w:tc>
          <w:tcPr>
            <w:tcW w:w="221" w:type="pct"/>
            <w:vAlign w:val="center"/>
          </w:tcPr>
          <w:p w14:paraId="627E02BC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0.0806</w:t>
            </w:r>
          </w:p>
        </w:tc>
        <w:tc>
          <w:tcPr>
            <w:tcW w:w="245" w:type="pct"/>
            <w:vAlign w:val="center"/>
          </w:tcPr>
          <w:p w14:paraId="173BD006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51.4668</w:t>
            </w:r>
          </w:p>
        </w:tc>
        <w:tc>
          <w:tcPr>
            <w:tcW w:w="245" w:type="pct"/>
            <w:vAlign w:val="center"/>
          </w:tcPr>
          <w:p w14:paraId="6CA834F8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3.4E-05</w:t>
            </w:r>
          </w:p>
        </w:tc>
      </w:tr>
      <w:tr w:rsidR="00717AE7" w:rsidRPr="005C78B8" w14:paraId="5A17DEBC" w14:textId="77777777" w:rsidTr="005C78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347EBF59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5:98186031:G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:A</w:t>
            </w:r>
          </w:p>
        </w:tc>
        <w:tc>
          <w:tcPr>
            <w:tcW w:w="513" w:type="pct"/>
            <w:vAlign w:val="center"/>
          </w:tcPr>
          <w:p w14:paraId="7D7F7A5E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5:98186031:G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:A</w:t>
            </w:r>
          </w:p>
        </w:tc>
        <w:tc>
          <w:tcPr>
            <w:tcW w:w="158" w:type="pct"/>
            <w:vAlign w:val="center"/>
          </w:tcPr>
          <w:p w14:paraId="1E865B77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236FACB0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98,186,031</w:t>
            </w:r>
          </w:p>
        </w:tc>
        <w:tc>
          <w:tcPr>
            <w:tcW w:w="411" w:type="pct"/>
            <w:vAlign w:val="center"/>
          </w:tcPr>
          <w:p w14:paraId="0E40A83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61821C5F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LINC01846(dist=24792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(dist=582601)</w:t>
            </w:r>
          </w:p>
        </w:tc>
        <w:tc>
          <w:tcPr>
            <w:tcW w:w="289" w:type="pct"/>
            <w:vAlign w:val="center"/>
          </w:tcPr>
          <w:p w14:paraId="578752E9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7D848BC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141" w:type="pct"/>
            <w:vAlign w:val="center"/>
          </w:tcPr>
          <w:p w14:paraId="60F3815F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252" w:type="pct"/>
            <w:vAlign w:val="center"/>
          </w:tcPr>
          <w:p w14:paraId="78B71451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0.1972</w:t>
            </w:r>
          </w:p>
        </w:tc>
        <w:tc>
          <w:tcPr>
            <w:tcW w:w="160" w:type="pct"/>
            <w:vAlign w:val="center"/>
          </w:tcPr>
          <w:p w14:paraId="22935C77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0A4F1095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0.3255</w:t>
            </w:r>
          </w:p>
        </w:tc>
        <w:tc>
          <w:tcPr>
            <w:tcW w:w="221" w:type="pct"/>
            <w:vAlign w:val="center"/>
          </w:tcPr>
          <w:p w14:paraId="163BE552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0.0800</w:t>
            </w:r>
          </w:p>
        </w:tc>
        <w:tc>
          <w:tcPr>
            <w:tcW w:w="245" w:type="pct"/>
            <w:vAlign w:val="center"/>
          </w:tcPr>
          <w:p w14:paraId="12D92F51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50.9136</w:t>
            </w:r>
          </w:p>
        </w:tc>
        <w:tc>
          <w:tcPr>
            <w:tcW w:w="245" w:type="pct"/>
            <w:vAlign w:val="center"/>
          </w:tcPr>
          <w:p w14:paraId="30F8F691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4.7E-05</w:t>
            </w:r>
          </w:p>
        </w:tc>
      </w:tr>
      <w:tr w:rsidR="00717AE7" w:rsidRPr="005C78B8" w14:paraId="21EAD0CC" w14:textId="77777777" w:rsidTr="005C7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60C8A5C4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chr5:98187173: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C:A</w:t>
            </w:r>
            <w:proofErr w:type="gramEnd"/>
          </w:p>
        </w:tc>
        <w:tc>
          <w:tcPr>
            <w:tcW w:w="513" w:type="pct"/>
            <w:vAlign w:val="center"/>
          </w:tcPr>
          <w:p w14:paraId="0C8C3762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chr5:98187173: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C:A</w:t>
            </w:r>
            <w:proofErr w:type="gramEnd"/>
          </w:p>
        </w:tc>
        <w:tc>
          <w:tcPr>
            <w:tcW w:w="158" w:type="pct"/>
            <w:vAlign w:val="center"/>
          </w:tcPr>
          <w:p w14:paraId="7A3562A5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6D164F0C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98,187,173</w:t>
            </w:r>
          </w:p>
        </w:tc>
        <w:tc>
          <w:tcPr>
            <w:tcW w:w="411" w:type="pct"/>
            <w:vAlign w:val="center"/>
          </w:tcPr>
          <w:p w14:paraId="0BE369FC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2E65AE4E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LINC01846(dist=25934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(dist=581459)</w:t>
            </w:r>
          </w:p>
        </w:tc>
        <w:tc>
          <w:tcPr>
            <w:tcW w:w="289" w:type="pct"/>
            <w:vAlign w:val="center"/>
          </w:tcPr>
          <w:p w14:paraId="0DDCC44D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696368E8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141" w:type="pct"/>
            <w:vAlign w:val="center"/>
          </w:tcPr>
          <w:p w14:paraId="25BC6932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252" w:type="pct"/>
            <w:vAlign w:val="center"/>
          </w:tcPr>
          <w:p w14:paraId="481C5FA2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0.1870</w:t>
            </w:r>
          </w:p>
        </w:tc>
        <w:tc>
          <w:tcPr>
            <w:tcW w:w="160" w:type="pct"/>
            <w:vAlign w:val="center"/>
          </w:tcPr>
          <w:p w14:paraId="038D93BC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69694A84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0.3350</w:t>
            </w:r>
          </w:p>
        </w:tc>
        <w:tc>
          <w:tcPr>
            <w:tcW w:w="221" w:type="pct"/>
            <w:vAlign w:val="center"/>
          </w:tcPr>
          <w:p w14:paraId="075CA524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0.0825</w:t>
            </w:r>
          </w:p>
        </w:tc>
        <w:tc>
          <w:tcPr>
            <w:tcW w:w="245" w:type="pct"/>
            <w:vAlign w:val="center"/>
          </w:tcPr>
          <w:p w14:paraId="0837FADF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49.1751</w:t>
            </w:r>
          </w:p>
        </w:tc>
        <w:tc>
          <w:tcPr>
            <w:tcW w:w="245" w:type="pct"/>
            <w:vAlign w:val="center"/>
          </w:tcPr>
          <w:p w14:paraId="669FF79B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4.9E-05</w:t>
            </w:r>
          </w:p>
        </w:tc>
      </w:tr>
      <w:tr w:rsidR="00717AE7" w:rsidRPr="005C78B8" w14:paraId="7576945C" w14:textId="77777777" w:rsidTr="005C78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4858F3A2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rs10068394</w:t>
            </w:r>
          </w:p>
        </w:tc>
        <w:tc>
          <w:tcPr>
            <w:tcW w:w="513" w:type="pct"/>
            <w:vAlign w:val="center"/>
          </w:tcPr>
          <w:p w14:paraId="1787594F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5:98189221:A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:T</w:t>
            </w:r>
          </w:p>
        </w:tc>
        <w:tc>
          <w:tcPr>
            <w:tcW w:w="158" w:type="pct"/>
            <w:vAlign w:val="center"/>
          </w:tcPr>
          <w:p w14:paraId="3E79DBCE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63F238D6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98,189,221</w:t>
            </w:r>
          </w:p>
        </w:tc>
        <w:tc>
          <w:tcPr>
            <w:tcW w:w="411" w:type="pct"/>
            <w:vAlign w:val="center"/>
          </w:tcPr>
          <w:p w14:paraId="5E7B6320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3E96A65B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LINC01846(dist=27982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(dist=579411)</w:t>
            </w:r>
          </w:p>
        </w:tc>
        <w:tc>
          <w:tcPr>
            <w:tcW w:w="289" w:type="pct"/>
            <w:vAlign w:val="center"/>
          </w:tcPr>
          <w:p w14:paraId="3478C1D5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17B0DAE1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141" w:type="pct"/>
            <w:vAlign w:val="center"/>
          </w:tcPr>
          <w:p w14:paraId="76C99CB0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252" w:type="pct"/>
            <w:vAlign w:val="center"/>
          </w:tcPr>
          <w:p w14:paraId="2F8CF98F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0.1950</w:t>
            </w:r>
          </w:p>
        </w:tc>
        <w:tc>
          <w:tcPr>
            <w:tcW w:w="160" w:type="pct"/>
            <w:vAlign w:val="center"/>
          </w:tcPr>
          <w:p w14:paraId="4E4EB2E6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3C31F420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0.3348</w:t>
            </w:r>
          </w:p>
        </w:tc>
        <w:tc>
          <w:tcPr>
            <w:tcW w:w="221" w:type="pct"/>
            <w:vAlign w:val="center"/>
          </w:tcPr>
          <w:p w14:paraId="636F4FE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0.0806</w:t>
            </w:r>
          </w:p>
        </w:tc>
        <w:tc>
          <w:tcPr>
            <w:tcW w:w="245" w:type="pct"/>
            <w:vAlign w:val="center"/>
          </w:tcPr>
          <w:p w14:paraId="405960C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51.5502</w:t>
            </w:r>
          </w:p>
        </w:tc>
        <w:tc>
          <w:tcPr>
            <w:tcW w:w="245" w:type="pct"/>
            <w:vAlign w:val="center"/>
          </w:tcPr>
          <w:p w14:paraId="3FE2A8E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3.3E-05</w:t>
            </w:r>
          </w:p>
        </w:tc>
      </w:tr>
      <w:tr w:rsidR="00717AE7" w:rsidRPr="005C78B8" w14:paraId="23635E93" w14:textId="77777777" w:rsidTr="005C7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61268395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chr5:98189936: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C:G</w:t>
            </w:r>
            <w:proofErr w:type="gramEnd"/>
          </w:p>
        </w:tc>
        <w:tc>
          <w:tcPr>
            <w:tcW w:w="513" w:type="pct"/>
            <w:vAlign w:val="center"/>
          </w:tcPr>
          <w:p w14:paraId="1D92D634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chr5:98189936: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C:G</w:t>
            </w:r>
            <w:proofErr w:type="gramEnd"/>
          </w:p>
        </w:tc>
        <w:tc>
          <w:tcPr>
            <w:tcW w:w="158" w:type="pct"/>
            <w:vAlign w:val="center"/>
          </w:tcPr>
          <w:p w14:paraId="25305206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49C76E72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98,189,936</w:t>
            </w:r>
          </w:p>
        </w:tc>
        <w:tc>
          <w:tcPr>
            <w:tcW w:w="411" w:type="pct"/>
            <w:vAlign w:val="center"/>
          </w:tcPr>
          <w:p w14:paraId="02E4E316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21E8640A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LINC01846(dist=28697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(dist=578696)</w:t>
            </w:r>
          </w:p>
        </w:tc>
        <w:tc>
          <w:tcPr>
            <w:tcW w:w="289" w:type="pct"/>
            <w:vAlign w:val="center"/>
          </w:tcPr>
          <w:p w14:paraId="6B528B14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58AE7EFE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141" w:type="pct"/>
            <w:vAlign w:val="center"/>
          </w:tcPr>
          <w:p w14:paraId="394AB283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252" w:type="pct"/>
            <w:vAlign w:val="center"/>
          </w:tcPr>
          <w:p w14:paraId="01AF1613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0.1950</w:t>
            </w:r>
          </w:p>
        </w:tc>
        <w:tc>
          <w:tcPr>
            <w:tcW w:w="160" w:type="pct"/>
            <w:vAlign w:val="center"/>
          </w:tcPr>
          <w:p w14:paraId="34EE7925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3BAA5AA8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0.3347</w:t>
            </w:r>
          </w:p>
        </w:tc>
        <w:tc>
          <w:tcPr>
            <w:tcW w:w="221" w:type="pct"/>
            <w:vAlign w:val="center"/>
          </w:tcPr>
          <w:p w14:paraId="1164C430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0.0806</w:t>
            </w:r>
          </w:p>
        </w:tc>
        <w:tc>
          <w:tcPr>
            <w:tcW w:w="245" w:type="pct"/>
            <w:vAlign w:val="center"/>
          </w:tcPr>
          <w:p w14:paraId="61C72127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51.5321</w:t>
            </w:r>
          </w:p>
        </w:tc>
        <w:tc>
          <w:tcPr>
            <w:tcW w:w="245" w:type="pct"/>
            <w:vAlign w:val="center"/>
          </w:tcPr>
          <w:p w14:paraId="2F4FCC75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3.3E-05</w:t>
            </w:r>
          </w:p>
        </w:tc>
      </w:tr>
      <w:tr w:rsidR="00717AE7" w:rsidRPr="005C78B8" w14:paraId="20BE141A" w14:textId="77777777" w:rsidTr="005C78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362FFE7A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rs13360217</w:t>
            </w:r>
          </w:p>
        </w:tc>
        <w:tc>
          <w:tcPr>
            <w:tcW w:w="513" w:type="pct"/>
            <w:vAlign w:val="center"/>
          </w:tcPr>
          <w:p w14:paraId="6A425653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5:98190220:T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:C</w:t>
            </w:r>
          </w:p>
        </w:tc>
        <w:tc>
          <w:tcPr>
            <w:tcW w:w="158" w:type="pct"/>
            <w:vAlign w:val="center"/>
          </w:tcPr>
          <w:p w14:paraId="0DF69D59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48FF2816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98,190,220</w:t>
            </w:r>
          </w:p>
        </w:tc>
        <w:tc>
          <w:tcPr>
            <w:tcW w:w="411" w:type="pct"/>
            <w:vAlign w:val="center"/>
          </w:tcPr>
          <w:p w14:paraId="7FB1BC24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608B9D59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LINC01846(dist=28981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(dist=578412)</w:t>
            </w:r>
          </w:p>
        </w:tc>
        <w:tc>
          <w:tcPr>
            <w:tcW w:w="289" w:type="pct"/>
            <w:vAlign w:val="center"/>
          </w:tcPr>
          <w:p w14:paraId="67204B4D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5CF5BF5C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141" w:type="pct"/>
            <w:vAlign w:val="center"/>
          </w:tcPr>
          <w:p w14:paraId="5ABB05F6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252" w:type="pct"/>
            <w:vAlign w:val="center"/>
          </w:tcPr>
          <w:p w14:paraId="53E08A87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0.1949</w:t>
            </w:r>
          </w:p>
        </w:tc>
        <w:tc>
          <w:tcPr>
            <w:tcW w:w="160" w:type="pct"/>
            <w:vAlign w:val="center"/>
          </w:tcPr>
          <w:p w14:paraId="682F46EA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78C0721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0.3347</w:t>
            </w:r>
          </w:p>
        </w:tc>
        <w:tc>
          <w:tcPr>
            <w:tcW w:w="221" w:type="pct"/>
            <w:vAlign w:val="center"/>
          </w:tcPr>
          <w:p w14:paraId="09E602ED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0.0806</w:t>
            </w:r>
          </w:p>
        </w:tc>
        <w:tc>
          <w:tcPr>
            <w:tcW w:w="245" w:type="pct"/>
            <w:vAlign w:val="center"/>
          </w:tcPr>
          <w:p w14:paraId="580AE97B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51.5128</w:t>
            </w:r>
          </w:p>
        </w:tc>
        <w:tc>
          <w:tcPr>
            <w:tcW w:w="245" w:type="pct"/>
            <w:vAlign w:val="center"/>
          </w:tcPr>
          <w:p w14:paraId="35ABF40B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3.3E-05</w:t>
            </w:r>
          </w:p>
        </w:tc>
      </w:tr>
      <w:tr w:rsidR="00717AE7" w:rsidRPr="005C78B8" w14:paraId="60A4D379" w14:textId="77777777" w:rsidTr="005C7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3715F593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5:98191730:A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:C</w:t>
            </w:r>
          </w:p>
        </w:tc>
        <w:tc>
          <w:tcPr>
            <w:tcW w:w="513" w:type="pct"/>
            <w:vAlign w:val="center"/>
          </w:tcPr>
          <w:p w14:paraId="607AD0DB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5:98191730:A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:C</w:t>
            </w:r>
          </w:p>
        </w:tc>
        <w:tc>
          <w:tcPr>
            <w:tcW w:w="158" w:type="pct"/>
            <w:vAlign w:val="center"/>
          </w:tcPr>
          <w:p w14:paraId="62AB5432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61C9FEEB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98,191,730</w:t>
            </w:r>
          </w:p>
        </w:tc>
        <w:tc>
          <w:tcPr>
            <w:tcW w:w="411" w:type="pct"/>
            <w:vAlign w:val="center"/>
          </w:tcPr>
          <w:p w14:paraId="1D4567C6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0AAAC7B6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LINC01846(dist=30491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(dist=576902)</w:t>
            </w:r>
          </w:p>
        </w:tc>
        <w:tc>
          <w:tcPr>
            <w:tcW w:w="289" w:type="pct"/>
            <w:vAlign w:val="center"/>
          </w:tcPr>
          <w:p w14:paraId="54BC4E1C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570D5C77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141" w:type="pct"/>
            <w:vAlign w:val="center"/>
          </w:tcPr>
          <w:p w14:paraId="36A12855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252" w:type="pct"/>
            <w:vAlign w:val="center"/>
          </w:tcPr>
          <w:p w14:paraId="5F951C52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0.1948</w:t>
            </w:r>
          </w:p>
        </w:tc>
        <w:tc>
          <w:tcPr>
            <w:tcW w:w="160" w:type="pct"/>
            <w:vAlign w:val="center"/>
          </w:tcPr>
          <w:p w14:paraId="766C4EA7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341246D8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0.3349</w:t>
            </w:r>
          </w:p>
        </w:tc>
        <w:tc>
          <w:tcPr>
            <w:tcW w:w="221" w:type="pct"/>
            <w:vAlign w:val="center"/>
          </w:tcPr>
          <w:p w14:paraId="3C348EC8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0.0806</w:t>
            </w:r>
          </w:p>
        </w:tc>
        <w:tc>
          <w:tcPr>
            <w:tcW w:w="245" w:type="pct"/>
            <w:vAlign w:val="center"/>
          </w:tcPr>
          <w:p w14:paraId="47565EFB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51.5034</w:t>
            </w:r>
          </w:p>
        </w:tc>
        <w:tc>
          <w:tcPr>
            <w:tcW w:w="245" w:type="pct"/>
            <w:vAlign w:val="center"/>
          </w:tcPr>
          <w:p w14:paraId="5786923B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3.3E-05</w:t>
            </w:r>
          </w:p>
        </w:tc>
      </w:tr>
      <w:tr w:rsidR="00717AE7" w:rsidRPr="005C78B8" w14:paraId="6764F65B" w14:textId="77777777" w:rsidTr="005C78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2E51B455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5:98193996:T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:G</w:t>
            </w:r>
          </w:p>
        </w:tc>
        <w:tc>
          <w:tcPr>
            <w:tcW w:w="513" w:type="pct"/>
            <w:vAlign w:val="center"/>
          </w:tcPr>
          <w:p w14:paraId="0F7FDF86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5:98193996:T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:G</w:t>
            </w:r>
          </w:p>
        </w:tc>
        <w:tc>
          <w:tcPr>
            <w:tcW w:w="158" w:type="pct"/>
            <w:vAlign w:val="center"/>
          </w:tcPr>
          <w:p w14:paraId="37AEC576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46DA190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98,193,996</w:t>
            </w:r>
          </w:p>
        </w:tc>
        <w:tc>
          <w:tcPr>
            <w:tcW w:w="411" w:type="pct"/>
            <w:vAlign w:val="center"/>
          </w:tcPr>
          <w:p w14:paraId="37FF2797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529EA3F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LINC01846(dist=32757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(dist=574636)</w:t>
            </w:r>
          </w:p>
        </w:tc>
        <w:tc>
          <w:tcPr>
            <w:tcW w:w="289" w:type="pct"/>
            <w:vAlign w:val="center"/>
          </w:tcPr>
          <w:p w14:paraId="2B055250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06338C26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141" w:type="pct"/>
            <w:vAlign w:val="center"/>
          </w:tcPr>
          <w:p w14:paraId="0294536B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252" w:type="pct"/>
            <w:vAlign w:val="center"/>
          </w:tcPr>
          <w:p w14:paraId="0F50D989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0.1950</w:t>
            </w:r>
          </w:p>
        </w:tc>
        <w:tc>
          <w:tcPr>
            <w:tcW w:w="160" w:type="pct"/>
            <w:vAlign w:val="center"/>
          </w:tcPr>
          <w:p w14:paraId="2BB60FF3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028EAA15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0.3348</w:t>
            </w:r>
          </w:p>
        </w:tc>
        <w:tc>
          <w:tcPr>
            <w:tcW w:w="221" w:type="pct"/>
            <w:vAlign w:val="center"/>
          </w:tcPr>
          <w:p w14:paraId="361FA213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0.0806</w:t>
            </w:r>
          </w:p>
        </w:tc>
        <w:tc>
          <w:tcPr>
            <w:tcW w:w="245" w:type="pct"/>
            <w:vAlign w:val="center"/>
          </w:tcPr>
          <w:p w14:paraId="76998074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51.5612</w:t>
            </w:r>
          </w:p>
        </w:tc>
        <w:tc>
          <w:tcPr>
            <w:tcW w:w="245" w:type="pct"/>
            <w:vAlign w:val="center"/>
          </w:tcPr>
          <w:p w14:paraId="79E1D2E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3.3E-05</w:t>
            </w:r>
          </w:p>
        </w:tc>
      </w:tr>
      <w:tr w:rsidR="00717AE7" w:rsidRPr="005C78B8" w14:paraId="2C085A20" w14:textId="77777777" w:rsidTr="005C7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274BE670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5:98195761:A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:G</w:t>
            </w:r>
          </w:p>
        </w:tc>
        <w:tc>
          <w:tcPr>
            <w:tcW w:w="513" w:type="pct"/>
            <w:vAlign w:val="center"/>
          </w:tcPr>
          <w:p w14:paraId="25D42750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5:98195761:A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:G</w:t>
            </w:r>
          </w:p>
        </w:tc>
        <w:tc>
          <w:tcPr>
            <w:tcW w:w="158" w:type="pct"/>
            <w:vAlign w:val="center"/>
          </w:tcPr>
          <w:p w14:paraId="56F4EC9F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0D267152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98,195,761</w:t>
            </w:r>
          </w:p>
        </w:tc>
        <w:tc>
          <w:tcPr>
            <w:tcW w:w="411" w:type="pct"/>
            <w:vAlign w:val="center"/>
          </w:tcPr>
          <w:p w14:paraId="16D61D4D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2F2EC387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LINC01846(dist=34522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(dist=572871)</w:t>
            </w:r>
          </w:p>
        </w:tc>
        <w:tc>
          <w:tcPr>
            <w:tcW w:w="289" w:type="pct"/>
            <w:vAlign w:val="center"/>
          </w:tcPr>
          <w:p w14:paraId="300FE07F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6C24226E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141" w:type="pct"/>
            <w:vAlign w:val="center"/>
          </w:tcPr>
          <w:p w14:paraId="4149BBF0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252" w:type="pct"/>
            <w:vAlign w:val="center"/>
          </w:tcPr>
          <w:p w14:paraId="44BBC845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0.1950</w:t>
            </w:r>
          </w:p>
        </w:tc>
        <w:tc>
          <w:tcPr>
            <w:tcW w:w="160" w:type="pct"/>
            <w:vAlign w:val="center"/>
          </w:tcPr>
          <w:p w14:paraId="72FECFFC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347DFD58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0.3348</w:t>
            </w:r>
          </w:p>
        </w:tc>
        <w:tc>
          <w:tcPr>
            <w:tcW w:w="221" w:type="pct"/>
            <w:vAlign w:val="center"/>
          </w:tcPr>
          <w:p w14:paraId="606CEA1D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0.0806</w:t>
            </w:r>
          </w:p>
        </w:tc>
        <w:tc>
          <w:tcPr>
            <w:tcW w:w="245" w:type="pct"/>
            <w:vAlign w:val="center"/>
          </w:tcPr>
          <w:p w14:paraId="4D5E4FDF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51.5612</w:t>
            </w:r>
          </w:p>
        </w:tc>
        <w:tc>
          <w:tcPr>
            <w:tcW w:w="245" w:type="pct"/>
            <w:vAlign w:val="center"/>
          </w:tcPr>
          <w:p w14:paraId="362B0916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3.3E-05</w:t>
            </w:r>
          </w:p>
        </w:tc>
      </w:tr>
      <w:tr w:rsidR="00717AE7" w:rsidRPr="005C78B8" w14:paraId="3E2CF7CF" w14:textId="77777777" w:rsidTr="005C78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57763BE4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5:98207788:T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:C</w:t>
            </w:r>
          </w:p>
        </w:tc>
        <w:tc>
          <w:tcPr>
            <w:tcW w:w="513" w:type="pct"/>
            <w:vAlign w:val="center"/>
          </w:tcPr>
          <w:p w14:paraId="6DE4717E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5:98207788:T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:C</w:t>
            </w:r>
          </w:p>
        </w:tc>
        <w:tc>
          <w:tcPr>
            <w:tcW w:w="158" w:type="pct"/>
            <w:vAlign w:val="center"/>
          </w:tcPr>
          <w:p w14:paraId="6FE2DC8A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6D339E61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98,207,788</w:t>
            </w:r>
          </w:p>
        </w:tc>
        <w:tc>
          <w:tcPr>
            <w:tcW w:w="411" w:type="pct"/>
            <w:vAlign w:val="center"/>
          </w:tcPr>
          <w:p w14:paraId="704FE001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43516E70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LINC01846(dist=46549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(dist=560844)</w:t>
            </w:r>
          </w:p>
        </w:tc>
        <w:tc>
          <w:tcPr>
            <w:tcW w:w="289" w:type="pct"/>
            <w:vAlign w:val="center"/>
          </w:tcPr>
          <w:p w14:paraId="2606A411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67D0F0CC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141" w:type="pct"/>
            <w:vAlign w:val="center"/>
          </w:tcPr>
          <w:p w14:paraId="55B2AD0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252" w:type="pct"/>
            <w:vAlign w:val="center"/>
          </w:tcPr>
          <w:p w14:paraId="42A4ED77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0.1955</w:t>
            </w:r>
          </w:p>
        </w:tc>
        <w:tc>
          <w:tcPr>
            <w:tcW w:w="160" w:type="pct"/>
            <w:vAlign w:val="center"/>
          </w:tcPr>
          <w:p w14:paraId="4C36B4BD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69C08D93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0.3333</w:t>
            </w:r>
          </w:p>
        </w:tc>
        <w:tc>
          <w:tcPr>
            <w:tcW w:w="221" w:type="pct"/>
            <w:vAlign w:val="center"/>
          </w:tcPr>
          <w:p w14:paraId="1B04353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0.0804</w:t>
            </w:r>
          </w:p>
        </w:tc>
        <w:tc>
          <w:tcPr>
            <w:tcW w:w="245" w:type="pct"/>
            <w:vAlign w:val="center"/>
          </w:tcPr>
          <w:p w14:paraId="0B7A5FA4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51.6271</w:t>
            </w:r>
          </w:p>
        </w:tc>
        <w:tc>
          <w:tcPr>
            <w:tcW w:w="245" w:type="pct"/>
            <w:vAlign w:val="center"/>
          </w:tcPr>
          <w:p w14:paraId="70B3D631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3.3E-05</w:t>
            </w:r>
          </w:p>
        </w:tc>
      </w:tr>
      <w:tr w:rsidR="00717AE7" w:rsidRPr="005C78B8" w14:paraId="2FB7482F" w14:textId="77777777" w:rsidTr="005C7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5E2B8A27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5:98208195:T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:A</w:t>
            </w:r>
          </w:p>
        </w:tc>
        <w:tc>
          <w:tcPr>
            <w:tcW w:w="513" w:type="pct"/>
            <w:vAlign w:val="center"/>
          </w:tcPr>
          <w:p w14:paraId="475FDEB9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5:98208195:T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:A</w:t>
            </w:r>
          </w:p>
        </w:tc>
        <w:tc>
          <w:tcPr>
            <w:tcW w:w="158" w:type="pct"/>
            <w:vAlign w:val="center"/>
          </w:tcPr>
          <w:p w14:paraId="43F02FE8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706AA2CE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98,208,195</w:t>
            </w:r>
          </w:p>
        </w:tc>
        <w:tc>
          <w:tcPr>
            <w:tcW w:w="411" w:type="pct"/>
            <w:vAlign w:val="center"/>
          </w:tcPr>
          <w:p w14:paraId="45F4BCA3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58F5802C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LINC01846(dist=46956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(dist=560437)</w:t>
            </w:r>
          </w:p>
        </w:tc>
        <w:tc>
          <w:tcPr>
            <w:tcW w:w="289" w:type="pct"/>
            <w:vAlign w:val="center"/>
          </w:tcPr>
          <w:p w14:paraId="5D42F259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6C581C6B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141" w:type="pct"/>
            <w:vAlign w:val="center"/>
          </w:tcPr>
          <w:p w14:paraId="0B4717C8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252" w:type="pct"/>
            <w:vAlign w:val="center"/>
          </w:tcPr>
          <w:p w14:paraId="4167FE24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0.1987</w:t>
            </w:r>
          </w:p>
        </w:tc>
        <w:tc>
          <w:tcPr>
            <w:tcW w:w="160" w:type="pct"/>
            <w:vAlign w:val="center"/>
          </w:tcPr>
          <w:p w14:paraId="4D8D848B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49229DB0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0.3164</w:t>
            </w:r>
          </w:p>
        </w:tc>
        <w:tc>
          <w:tcPr>
            <w:tcW w:w="221" w:type="pct"/>
            <w:vAlign w:val="center"/>
          </w:tcPr>
          <w:p w14:paraId="500856EE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0.0795</w:t>
            </w:r>
          </w:p>
        </w:tc>
        <w:tc>
          <w:tcPr>
            <w:tcW w:w="245" w:type="pct"/>
            <w:vAlign w:val="center"/>
          </w:tcPr>
          <w:p w14:paraId="6AFBDB2D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50.1203</w:t>
            </w:r>
          </w:p>
        </w:tc>
        <w:tc>
          <w:tcPr>
            <w:tcW w:w="245" w:type="pct"/>
            <w:vAlign w:val="center"/>
          </w:tcPr>
          <w:p w14:paraId="5B142AB5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6.8E-05</w:t>
            </w:r>
          </w:p>
        </w:tc>
      </w:tr>
      <w:tr w:rsidR="00717AE7" w:rsidRPr="005C78B8" w14:paraId="4BA71053" w14:textId="77777777" w:rsidTr="005C78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2558F22A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rs3923901</w:t>
            </w:r>
          </w:p>
        </w:tc>
        <w:tc>
          <w:tcPr>
            <w:tcW w:w="513" w:type="pct"/>
            <w:vAlign w:val="center"/>
          </w:tcPr>
          <w:p w14:paraId="604F0CD9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5:98210349:T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:C</w:t>
            </w:r>
          </w:p>
        </w:tc>
        <w:tc>
          <w:tcPr>
            <w:tcW w:w="158" w:type="pct"/>
            <w:vAlign w:val="center"/>
          </w:tcPr>
          <w:p w14:paraId="53ACC7A2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267373C9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98,210,349</w:t>
            </w:r>
          </w:p>
        </w:tc>
        <w:tc>
          <w:tcPr>
            <w:tcW w:w="411" w:type="pct"/>
            <w:vAlign w:val="center"/>
          </w:tcPr>
          <w:p w14:paraId="362DA902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10B9740B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LINC01846(dist=49110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(dist=558283)</w:t>
            </w:r>
          </w:p>
        </w:tc>
        <w:tc>
          <w:tcPr>
            <w:tcW w:w="289" w:type="pct"/>
            <w:vAlign w:val="center"/>
          </w:tcPr>
          <w:p w14:paraId="35A573F5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275E4D0E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141" w:type="pct"/>
            <w:vAlign w:val="center"/>
          </w:tcPr>
          <w:p w14:paraId="67BEDDC3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252" w:type="pct"/>
            <w:vAlign w:val="center"/>
          </w:tcPr>
          <w:p w14:paraId="204E6D37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0.1955</w:t>
            </w:r>
          </w:p>
        </w:tc>
        <w:tc>
          <w:tcPr>
            <w:tcW w:w="160" w:type="pct"/>
            <w:vAlign w:val="center"/>
          </w:tcPr>
          <w:p w14:paraId="7BC0959E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2638C8E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0.3333</w:t>
            </w:r>
          </w:p>
        </w:tc>
        <w:tc>
          <w:tcPr>
            <w:tcW w:w="221" w:type="pct"/>
            <w:vAlign w:val="center"/>
          </w:tcPr>
          <w:p w14:paraId="6B804585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0.0803</w:t>
            </w:r>
          </w:p>
        </w:tc>
        <w:tc>
          <w:tcPr>
            <w:tcW w:w="245" w:type="pct"/>
            <w:vAlign w:val="center"/>
          </w:tcPr>
          <w:p w14:paraId="32F7E5F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51.6304</w:t>
            </w:r>
          </w:p>
        </w:tc>
        <w:tc>
          <w:tcPr>
            <w:tcW w:w="245" w:type="pct"/>
            <w:vAlign w:val="center"/>
          </w:tcPr>
          <w:p w14:paraId="6B3E2F3C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3.4E-05</w:t>
            </w:r>
          </w:p>
        </w:tc>
      </w:tr>
      <w:tr w:rsidR="00717AE7" w:rsidRPr="005C78B8" w14:paraId="5BCF8408" w14:textId="77777777" w:rsidTr="005C7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632A1FFC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5:98218328:T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:C</w:t>
            </w:r>
          </w:p>
        </w:tc>
        <w:tc>
          <w:tcPr>
            <w:tcW w:w="513" w:type="pct"/>
            <w:vAlign w:val="center"/>
          </w:tcPr>
          <w:p w14:paraId="6219EC99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5:98218328:T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:C</w:t>
            </w:r>
          </w:p>
        </w:tc>
        <w:tc>
          <w:tcPr>
            <w:tcW w:w="158" w:type="pct"/>
            <w:vAlign w:val="center"/>
          </w:tcPr>
          <w:p w14:paraId="1796928F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06813DC9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98,218,328</w:t>
            </w:r>
          </w:p>
        </w:tc>
        <w:tc>
          <w:tcPr>
            <w:tcW w:w="411" w:type="pct"/>
            <w:vAlign w:val="center"/>
          </w:tcPr>
          <w:p w14:paraId="272C0696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5F0575AB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LINC01846(dist=57089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(dist=550304)</w:t>
            </w:r>
          </w:p>
        </w:tc>
        <w:tc>
          <w:tcPr>
            <w:tcW w:w="289" w:type="pct"/>
            <w:vAlign w:val="center"/>
          </w:tcPr>
          <w:p w14:paraId="6F7FFE67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1C4FBB18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141" w:type="pct"/>
            <w:vAlign w:val="center"/>
          </w:tcPr>
          <w:p w14:paraId="39C93CFE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252" w:type="pct"/>
            <w:vAlign w:val="center"/>
          </w:tcPr>
          <w:p w14:paraId="7835BBBB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0.1955</w:t>
            </w:r>
          </w:p>
        </w:tc>
        <w:tc>
          <w:tcPr>
            <w:tcW w:w="160" w:type="pct"/>
            <w:vAlign w:val="center"/>
          </w:tcPr>
          <w:p w14:paraId="406FDE82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1EB7F885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0.3331</w:t>
            </w:r>
          </w:p>
        </w:tc>
        <w:tc>
          <w:tcPr>
            <w:tcW w:w="221" w:type="pct"/>
            <w:vAlign w:val="center"/>
          </w:tcPr>
          <w:p w14:paraId="12C5D13F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0.0803</w:t>
            </w:r>
          </w:p>
        </w:tc>
        <w:tc>
          <w:tcPr>
            <w:tcW w:w="245" w:type="pct"/>
            <w:vAlign w:val="center"/>
          </w:tcPr>
          <w:p w14:paraId="49F929F0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51.6283</w:t>
            </w:r>
          </w:p>
        </w:tc>
        <w:tc>
          <w:tcPr>
            <w:tcW w:w="245" w:type="pct"/>
            <w:vAlign w:val="center"/>
          </w:tcPr>
          <w:p w14:paraId="76CAC409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3.4E-05</w:t>
            </w:r>
          </w:p>
        </w:tc>
      </w:tr>
      <w:tr w:rsidR="00717AE7" w:rsidRPr="005C78B8" w14:paraId="290ADF61" w14:textId="77777777" w:rsidTr="005C78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4308FD00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5:98219586:A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:C</w:t>
            </w:r>
          </w:p>
        </w:tc>
        <w:tc>
          <w:tcPr>
            <w:tcW w:w="513" w:type="pct"/>
            <w:vAlign w:val="center"/>
          </w:tcPr>
          <w:p w14:paraId="4ADEB786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5:98219586:A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:C</w:t>
            </w:r>
          </w:p>
        </w:tc>
        <w:tc>
          <w:tcPr>
            <w:tcW w:w="158" w:type="pct"/>
            <w:vAlign w:val="center"/>
          </w:tcPr>
          <w:p w14:paraId="5D33774E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1A74CD32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98,219,586</w:t>
            </w:r>
          </w:p>
        </w:tc>
        <w:tc>
          <w:tcPr>
            <w:tcW w:w="411" w:type="pct"/>
            <w:vAlign w:val="center"/>
          </w:tcPr>
          <w:p w14:paraId="0DF0B32F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6616D881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LINC01846(dist=58347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(dist=549046)</w:t>
            </w:r>
          </w:p>
        </w:tc>
        <w:tc>
          <w:tcPr>
            <w:tcW w:w="289" w:type="pct"/>
            <w:vAlign w:val="center"/>
          </w:tcPr>
          <w:p w14:paraId="157CC32E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genotyped</w:t>
            </w:r>
          </w:p>
        </w:tc>
        <w:tc>
          <w:tcPr>
            <w:tcW w:w="158" w:type="pct"/>
            <w:vAlign w:val="center"/>
          </w:tcPr>
          <w:p w14:paraId="6E5867EB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141" w:type="pct"/>
            <w:vAlign w:val="center"/>
          </w:tcPr>
          <w:p w14:paraId="509782A7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252" w:type="pct"/>
            <w:vAlign w:val="center"/>
          </w:tcPr>
          <w:p w14:paraId="5F7C2A3E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0.1970</w:t>
            </w:r>
          </w:p>
        </w:tc>
        <w:tc>
          <w:tcPr>
            <w:tcW w:w="160" w:type="pct"/>
            <w:vAlign w:val="center"/>
          </w:tcPr>
          <w:p w14:paraId="396D63BE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349833FC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0.3308</w:t>
            </w:r>
          </w:p>
        </w:tc>
        <w:tc>
          <w:tcPr>
            <w:tcW w:w="221" w:type="pct"/>
            <w:vAlign w:val="center"/>
          </w:tcPr>
          <w:p w14:paraId="4E0F1AB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0.0798</w:t>
            </w:r>
          </w:p>
        </w:tc>
        <w:tc>
          <w:tcPr>
            <w:tcW w:w="245" w:type="pct"/>
            <w:vAlign w:val="center"/>
          </w:tcPr>
          <w:p w14:paraId="3480EC52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52.0126</w:t>
            </w:r>
          </w:p>
        </w:tc>
        <w:tc>
          <w:tcPr>
            <w:tcW w:w="245" w:type="pct"/>
            <w:vAlign w:val="center"/>
          </w:tcPr>
          <w:p w14:paraId="50F6D9B5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3.4E-05</w:t>
            </w:r>
          </w:p>
        </w:tc>
      </w:tr>
      <w:tr w:rsidR="00717AE7" w:rsidRPr="005C78B8" w14:paraId="7980D9BA" w14:textId="77777777" w:rsidTr="005C7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212851EC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chr5:98221623: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C:A</w:t>
            </w:r>
            <w:proofErr w:type="gramEnd"/>
          </w:p>
        </w:tc>
        <w:tc>
          <w:tcPr>
            <w:tcW w:w="513" w:type="pct"/>
            <w:vAlign w:val="center"/>
          </w:tcPr>
          <w:p w14:paraId="22DBA1BA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chr5:98221623: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C:A</w:t>
            </w:r>
            <w:proofErr w:type="gramEnd"/>
          </w:p>
        </w:tc>
        <w:tc>
          <w:tcPr>
            <w:tcW w:w="158" w:type="pct"/>
            <w:vAlign w:val="center"/>
          </w:tcPr>
          <w:p w14:paraId="5ED831FD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27029373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98,221,623</w:t>
            </w:r>
          </w:p>
        </w:tc>
        <w:tc>
          <w:tcPr>
            <w:tcW w:w="411" w:type="pct"/>
            <w:vAlign w:val="center"/>
          </w:tcPr>
          <w:p w14:paraId="28DF62C5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1CDCD7B1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LINC01846(dist=60384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(dist=547009)</w:t>
            </w:r>
          </w:p>
        </w:tc>
        <w:tc>
          <w:tcPr>
            <w:tcW w:w="289" w:type="pct"/>
            <w:vAlign w:val="center"/>
          </w:tcPr>
          <w:p w14:paraId="5F4B56A6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684804BB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141" w:type="pct"/>
            <w:vAlign w:val="center"/>
          </w:tcPr>
          <w:p w14:paraId="2DEA5F63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252" w:type="pct"/>
            <w:vAlign w:val="center"/>
          </w:tcPr>
          <w:p w14:paraId="135A308F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0.1955</w:t>
            </w:r>
          </w:p>
        </w:tc>
        <w:tc>
          <w:tcPr>
            <w:tcW w:w="160" w:type="pct"/>
            <w:vAlign w:val="center"/>
          </w:tcPr>
          <w:p w14:paraId="06059E64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209A1DE6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0.3331</w:t>
            </w:r>
          </w:p>
        </w:tc>
        <w:tc>
          <w:tcPr>
            <w:tcW w:w="221" w:type="pct"/>
            <w:vAlign w:val="center"/>
          </w:tcPr>
          <w:p w14:paraId="5379C38A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0.0803</w:t>
            </w:r>
          </w:p>
        </w:tc>
        <w:tc>
          <w:tcPr>
            <w:tcW w:w="245" w:type="pct"/>
            <w:vAlign w:val="center"/>
          </w:tcPr>
          <w:p w14:paraId="014F6DD0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51.6130</w:t>
            </w:r>
          </w:p>
        </w:tc>
        <w:tc>
          <w:tcPr>
            <w:tcW w:w="245" w:type="pct"/>
            <w:vAlign w:val="center"/>
          </w:tcPr>
          <w:p w14:paraId="5F346E85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3.4E-05</w:t>
            </w:r>
          </w:p>
        </w:tc>
      </w:tr>
      <w:tr w:rsidR="00717AE7" w:rsidRPr="005C78B8" w14:paraId="6351ED43" w14:textId="77777777" w:rsidTr="005C78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5F2DB213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5:98222613:A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:C</w:t>
            </w:r>
          </w:p>
        </w:tc>
        <w:tc>
          <w:tcPr>
            <w:tcW w:w="513" w:type="pct"/>
            <w:vAlign w:val="center"/>
          </w:tcPr>
          <w:p w14:paraId="77156654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5:98222613:A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:C</w:t>
            </w:r>
          </w:p>
        </w:tc>
        <w:tc>
          <w:tcPr>
            <w:tcW w:w="158" w:type="pct"/>
            <w:vAlign w:val="center"/>
          </w:tcPr>
          <w:p w14:paraId="0B03A625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26099636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98,222,613</w:t>
            </w:r>
          </w:p>
        </w:tc>
        <w:tc>
          <w:tcPr>
            <w:tcW w:w="411" w:type="pct"/>
            <w:vAlign w:val="center"/>
          </w:tcPr>
          <w:p w14:paraId="58D45501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64CDFAD3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LINC01846(dist=61374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(dist=546019)</w:t>
            </w:r>
          </w:p>
        </w:tc>
        <w:tc>
          <w:tcPr>
            <w:tcW w:w="289" w:type="pct"/>
            <w:vAlign w:val="center"/>
          </w:tcPr>
          <w:p w14:paraId="4D1C6D55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569B394F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141" w:type="pct"/>
            <w:vAlign w:val="center"/>
          </w:tcPr>
          <w:p w14:paraId="1BF266F7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252" w:type="pct"/>
            <w:vAlign w:val="center"/>
          </w:tcPr>
          <w:p w14:paraId="3D64CE59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0.1955</w:t>
            </w:r>
          </w:p>
        </w:tc>
        <w:tc>
          <w:tcPr>
            <w:tcW w:w="160" w:type="pct"/>
            <w:vAlign w:val="center"/>
          </w:tcPr>
          <w:p w14:paraId="5F4D0425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28A4FB26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0.3331</w:t>
            </w:r>
          </w:p>
        </w:tc>
        <w:tc>
          <w:tcPr>
            <w:tcW w:w="221" w:type="pct"/>
            <w:vAlign w:val="center"/>
          </w:tcPr>
          <w:p w14:paraId="5C43B65F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0.0803</w:t>
            </w:r>
          </w:p>
        </w:tc>
        <w:tc>
          <w:tcPr>
            <w:tcW w:w="245" w:type="pct"/>
            <w:vAlign w:val="center"/>
          </w:tcPr>
          <w:p w14:paraId="2CB844FC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51.6130</w:t>
            </w:r>
          </w:p>
        </w:tc>
        <w:tc>
          <w:tcPr>
            <w:tcW w:w="245" w:type="pct"/>
            <w:vAlign w:val="center"/>
          </w:tcPr>
          <w:p w14:paraId="343B55A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3.4E-05</w:t>
            </w:r>
          </w:p>
        </w:tc>
      </w:tr>
      <w:tr w:rsidR="00717AE7" w:rsidRPr="005C78B8" w14:paraId="660347FC" w14:textId="77777777" w:rsidTr="005C7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59081E5F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chr5:98226299: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GA:G</w:t>
            </w:r>
            <w:proofErr w:type="gramEnd"/>
          </w:p>
        </w:tc>
        <w:tc>
          <w:tcPr>
            <w:tcW w:w="513" w:type="pct"/>
            <w:vAlign w:val="center"/>
          </w:tcPr>
          <w:p w14:paraId="27820618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chr5:98226299: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GA:G</w:t>
            </w:r>
            <w:proofErr w:type="gramEnd"/>
          </w:p>
        </w:tc>
        <w:tc>
          <w:tcPr>
            <w:tcW w:w="158" w:type="pct"/>
            <w:vAlign w:val="center"/>
          </w:tcPr>
          <w:p w14:paraId="4230898E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5B19E753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98,226,299</w:t>
            </w:r>
          </w:p>
        </w:tc>
        <w:tc>
          <w:tcPr>
            <w:tcW w:w="411" w:type="pct"/>
            <w:vAlign w:val="center"/>
          </w:tcPr>
          <w:p w14:paraId="0BCC33B9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33E8E825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LINC01846(dist=65060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(dist=542333)</w:t>
            </w:r>
          </w:p>
        </w:tc>
        <w:tc>
          <w:tcPr>
            <w:tcW w:w="289" w:type="pct"/>
            <w:vAlign w:val="center"/>
          </w:tcPr>
          <w:p w14:paraId="091EA62A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77D9611C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GA</w:t>
            </w:r>
          </w:p>
        </w:tc>
        <w:tc>
          <w:tcPr>
            <w:tcW w:w="141" w:type="pct"/>
            <w:vAlign w:val="center"/>
          </w:tcPr>
          <w:p w14:paraId="696F76CA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252" w:type="pct"/>
            <w:vAlign w:val="center"/>
          </w:tcPr>
          <w:p w14:paraId="742D1AE4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0.1953</w:t>
            </w:r>
          </w:p>
        </w:tc>
        <w:tc>
          <w:tcPr>
            <w:tcW w:w="160" w:type="pct"/>
            <w:vAlign w:val="center"/>
          </w:tcPr>
          <w:p w14:paraId="016D922C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638D407A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0.3330</w:t>
            </w:r>
          </w:p>
        </w:tc>
        <w:tc>
          <w:tcPr>
            <w:tcW w:w="221" w:type="pct"/>
            <w:vAlign w:val="center"/>
          </w:tcPr>
          <w:p w14:paraId="3CEF85C0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0.0805</w:t>
            </w:r>
          </w:p>
        </w:tc>
        <w:tc>
          <w:tcPr>
            <w:tcW w:w="245" w:type="pct"/>
            <w:vAlign w:val="center"/>
          </w:tcPr>
          <w:p w14:paraId="4BEAFE9A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51.3455</w:t>
            </w:r>
          </w:p>
        </w:tc>
        <w:tc>
          <w:tcPr>
            <w:tcW w:w="245" w:type="pct"/>
            <w:vAlign w:val="center"/>
          </w:tcPr>
          <w:p w14:paraId="11362A59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3.5E-05</w:t>
            </w:r>
          </w:p>
        </w:tc>
      </w:tr>
      <w:tr w:rsidR="00717AE7" w:rsidRPr="005C78B8" w14:paraId="4B98ED86" w14:textId="77777777" w:rsidTr="005C78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26ED7C78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5:98230523:G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:A</w:t>
            </w:r>
          </w:p>
        </w:tc>
        <w:tc>
          <w:tcPr>
            <w:tcW w:w="513" w:type="pct"/>
            <w:vAlign w:val="center"/>
          </w:tcPr>
          <w:p w14:paraId="7FCCCCF9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5:98230523:G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:A</w:t>
            </w:r>
          </w:p>
        </w:tc>
        <w:tc>
          <w:tcPr>
            <w:tcW w:w="158" w:type="pct"/>
            <w:vAlign w:val="center"/>
          </w:tcPr>
          <w:p w14:paraId="6EE0744D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33DA93F3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98,230,523</w:t>
            </w:r>
          </w:p>
        </w:tc>
        <w:tc>
          <w:tcPr>
            <w:tcW w:w="411" w:type="pct"/>
            <w:vAlign w:val="center"/>
          </w:tcPr>
          <w:p w14:paraId="636AB35B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0F6FA159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LINC01846(dist=69284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(dist=538109)</w:t>
            </w:r>
          </w:p>
        </w:tc>
        <w:tc>
          <w:tcPr>
            <w:tcW w:w="289" w:type="pct"/>
            <w:vAlign w:val="center"/>
          </w:tcPr>
          <w:p w14:paraId="488D8D67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7976797D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141" w:type="pct"/>
            <w:vAlign w:val="center"/>
          </w:tcPr>
          <w:p w14:paraId="511F9EC7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252" w:type="pct"/>
            <w:vAlign w:val="center"/>
          </w:tcPr>
          <w:p w14:paraId="451B2790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0.1952</w:t>
            </w:r>
          </w:p>
        </w:tc>
        <w:tc>
          <w:tcPr>
            <w:tcW w:w="160" w:type="pct"/>
            <w:vAlign w:val="center"/>
          </w:tcPr>
          <w:p w14:paraId="3DC98F09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7881304C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0.3332</w:t>
            </w:r>
          </w:p>
        </w:tc>
        <w:tc>
          <w:tcPr>
            <w:tcW w:w="221" w:type="pct"/>
            <w:vAlign w:val="center"/>
          </w:tcPr>
          <w:p w14:paraId="0F26C042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0.0805</w:t>
            </w:r>
          </w:p>
        </w:tc>
        <w:tc>
          <w:tcPr>
            <w:tcW w:w="245" w:type="pct"/>
            <w:vAlign w:val="center"/>
          </w:tcPr>
          <w:p w14:paraId="5CAA6623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51.4502</w:t>
            </w:r>
          </w:p>
        </w:tc>
        <w:tc>
          <w:tcPr>
            <w:tcW w:w="245" w:type="pct"/>
            <w:vAlign w:val="center"/>
          </w:tcPr>
          <w:p w14:paraId="101D357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3.5E-05</w:t>
            </w:r>
          </w:p>
        </w:tc>
      </w:tr>
      <w:tr w:rsidR="00717AE7" w:rsidRPr="005C78B8" w14:paraId="783994FE" w14:textId="77777777" w:rsidTr="005C7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44DCF89C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5:98231356:T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:C</w:t>
            </w:r>
          </w:p>
        </w:tc>
        <w:tc>
          <w:tcPr>
            <w:tcW w:w="513" w:type="pct"/>
            <w:vAlign w:val="center"/>
          </w:tcPr>
          <w:p w14:paraId="6C3A44B9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5:98231356:T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:C</w:t>
            </w:r>
          </w:p>
        </w:tc>
        <w:tc>
          <w:tcPr>
            <w:tcW w:w="158" w:type="pct"/>
            <w:vAlign w:val="center"/>
          </w:tcPr>
          <w:p w14:paraId="126B5510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3AAAF0FF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98,231,356</w:t>
            </w:r>
          </w:p>
        </w:tc>
        <w:tc>
          <w:tcPr>
            <w:tcW w:w="411" w:type="pct"/>
            <w:vAlign w:val="center"/>
          </w:tcPr>
          <w:p w14:paraId="4AEC4A97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65F66888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LINC01846(dist=70117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(dist=537276)</w:t>
            </w:r>
          </w:p>
        </w:tc>
        <w:tc>
          <w:tcPr>
            <w:tcW w:w="289" w:type="pct"/>
            <w:vAlign w:val="center"/>
          </w:tcPr>
          <w:p w14:paraId="391515E7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78F6195A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141" w:type="pct"/>
            <w:vAlign w:val="center"/>
          </w:tcPr>
          <w:p w14:paraId="14379B1E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252" w:type="pct"/>
            <w:vAlign w:val="center"/>
          </w:tcPr>
          <w:p w14:paraId="34468678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0.1951</w:t>
            </w:r>
          </w:p>
        </w:tc>
        <w:tc>
          <w:tcPr>
            <w:tcW w:w="160" w:type="pct"/>
            <w:vAlign w:val="center"/>
          </w:tcPr>
          <w:p w14:paraId="10A188C2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200821D1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0.3334</w:t>
            </w:r>
          </w:p>
        </w:tc>
        <w:tc>
          <w:tcPr>
            <w:tcW w:w="221" w:type="pct"/>
            <w:vAlign w:val="center"/>
          </w:tcPr>
          <w:p w14:paraId="73061043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0.0805</w:t>
            </w:r>
          </w:p>
        </w:tc>
        <w:tc>
          <w:tcPr>
            <w:tcW w:w="245" w:type="pct"/>
            <w:vAlign w:val="center"/>
          </w:tcPr>
          <w:p w14:paraId="4AAAC32A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51.4658</w:t>
            </w:r>
          </w:p>
        </w:tc>
        <w:tc>
          <w:tcPr>
            <w:tcW w:w="245" w:type="pct"/>
            <w:vAlign w:val="center"/>
          </w:tcPr>
          <w:p w14:paraId="140E0098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3.4E-05</w:t>
            </w:r>
          </w:p>
        </w:tc>
      </w:tr>
      <w:tr w:rsidR="00717AE7" w:rsidRPr="005C78B8" w14:paraId="022A26B1" w14:textId="77777777" w:rsidTr="005C78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5415C2F1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5:98231514:T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:C</w:t>
            </w:r>
          </w:p>
        </w:tc>
        <w:tc>
          <w:tcPr>
            <w:tcW w:w="513" w:type="pct"/>
            <w:vAlign w:val="center"/>
          </w:tcPr>
          <w:p w14:paraId="61E47C54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5:98231514:T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:C</w:t>
            </w:r>
          </w:p>
        </w:tc>
        <w:tc>
          <w:tcPr>
            <w:tcW w:w="158" w:type="pct"/>
            <w:vAlign w:val="center"/>
          </w:tcPr>
          <w:p w14:paraId="1582881F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4BACCC6D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98,231,514</w:t>
            </w:r>
          </w:p>
        </w:tc>
        <w:tc>
          <w:tcPr>
            <w:tcW w:w="411" w:type="pct"/>
            <w:vAlign w:val="center"/>
          </w:tcPr>
          <w:p w14:paraId="3F2B502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7BAEF135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LINC01846(dist=70275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(dist=537118)</w:t>
            </w:r>
          </w:p>
        </w:tc>
        <w:tc>
          <w:tcPr>
            <w:tcW w:w="289" w:type="pct"/>
            <w:vAlign w:val="center"/>
          </w:tcPr>
          <w:p w14:paraId="016886ED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220CF190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141" w:type="pct"/>
            <w:vAlign w:val="center"/>
          </w:tcPr>
          <w:p w14:paraId="659BF562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252" w:type="pct"/>
            <w:vAlign w:val="center"/>
          </w:tcPr>
          <w:p w14:paraId="2B218E4D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0.1951</w:t>
            </w:r>
          </w:p>
        </w:tc>
        <w:tc>
          <w:tcPr>
            <w:tcW w:w="160" w:type="pct"/>
            <w:vAlign w:val="center"/>
          </w:tcPr>
          <w:p w14:paraId="415CEC1A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24DA69E7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0.3324</w:t>
            </w:r>
          </w:p>
        </w:tc>
        <w:tc>
          <w:tcPr>
            <w:tcW w:w="221" w:type="pct"/>
            <w:vAlign w:val="center"/>
          </w:tcPr>
          <w:p w14:paraId="6A1D8F31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0.0805</w:t>
            </w:r>
          </w:p>
        </w:tc>
        <w:tc>
          <w:tcPr>
            <w:tcW w:w="245" w:type="pct"/>
            <w:vAlign w:val="center"/>
          </w:tcPr>
          <w:p w14:paraId="0B0B478F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51.2792</w:t>
            </w:r>
          </w:p>
        </w:tc>
        <w:tc>
          <w:tcPr>
            <w:tcW w:w="245" w:type="pct"/>
            <w:vAlign w:val="center"/>
          </w:tcPr>
          <w:p w14:paraId="4AC4FCFC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3.6E-05</w:t>
            </w:r>
          </w:p>
        </w:tc>
      </w:tr>
      <w:tr w:rsidR="00717AE7" w:rsidRPr="005C78B8" w14:paraId="39CB07F8" w14:textId="77777777" w:rsidTr="005C7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261B114B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5:98231576:A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:C</w:t>
            </w:r>
          </w:p>
        </w:tc>
        <w:tc>
          <w:tcPr>
            <w:tcW w:w="513" w:type="pct"/>
            <w:vAlign w:val="center"/>
          </w:tcPr>
          <w:p w14:paraId="77733E8A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5:98231576:A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:C</w:t>
            </w:r>
          </w:p>
        </w:tc>
        <w:tc>
          <w:tcPr>
            <w:tcW w:w="158" w:type="pct"/>
            <w:vAlign w:val="center"/>
          </w:tcPr>
          <w:p w14:paraId="1B33323D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161B1C9D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98,231,576</w:t>
            </w:r>
          </w:p>
        </w:tc>
        <w:tc>
          <w:tcPr>
            <w:tcW w:w="411" w:type="pct"/>
            <w:vAlign w:val="center"/>
          </w:tcPr>
          <w:p w14:paraId="29256D55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1BE0157F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LINC01846(dist=70337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(dist=537056)</w:t>
            </w:r>
          </w:p>
        </w:tc>
        <w:tc>
          <w:tcPr>
            <w:tcW w:w="289" w:type="pct"/>
            <w:vAlign w:val="center"/>
          </w:tcPr>
          <w:p w14:paraId="7EA564C7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2A18169D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141" w:type="pct"/>
            <w:vAlign w:val="center"/>
          </w:tcPr>
          <w:p w14:paraId="7928434C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252" w:type="pct"/>
            <w:vAlign w:val="center"/>
          </w:tcPr>
          <w:p w14:paraId="18AAB8A4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0.1951</w:t>
            </w:r>
          </w:p>
        </w:tc>
        <w:tc>
          <w:tcPr>
            <w:tcW w:w="160" w:type="pct"/>
            <w:vAlign w:val="center"/>
          </w:tcPr>
          <w:p w14:paraId="687A3322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33088B19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0.3336</w:t>
            </w:r>
          </w:p>
        </w:tc>
        <w:tc>
          <w:tcPr>
            <w:tcW w:w="221" w:type="pct"/>
            <w:vAlign w:val="center"/>
          </w:tcPr>
          <w:p w14:paraId="69CD1F90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0.0806</w:t>
            </w:r>
          </w:p>
        </w:tc>
        <w:tc>
          <w:tcPr>
            <w:tcW w:w="245" w:type="pct"/>
            <w:vAlign w:val="center"/>
          </w:tcPr>
          <w:p w14:paraId="7D40BD36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51.3920</w:t>
            </w:r>
          </w:p>
        </w:tc>
        <w:tc>
          <w:tcPr>
            <w:tcW w:w="245" w:type="pct"/>
            <w:vAlign w:val="center"/>
          </w:tcPr>
          <w:p w14:paraId="37A7C205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3.5E-05</w:t>
            </w:r>
          </w:p>
        </w:tc>
      </w:tr>
      <w:tr w:rsidR="00717AE7" w:rsidRPr="005C78B8" w14:paraId="0F390BAF" w14:textId="77777777" w:rsidTr="005C78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3CFD79E1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5:98232413:A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:C</w:t>
            </w:r>
          </w:p>
        </w:tc>
        <w:tc>
          <w:tcPr>
            <w:tcW w:w="513" w:type="pct"/>
            <w:vAlign w:val="center"/>
          </w:tcPr>
          <w:p w14:paraId="63397CD6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5:98232413:A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:C</w:t>
            </w:r>
          </w:p>
        </w:tc>
        <w:tc>
          <w:tcPr>
            <w:tcW w:w="158" w:type="pct"/>
            <w:vAlign w:val="center"/>
          </w:tcPr>
          <w:p w14:paraId="2F76FE40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0304B54B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98,232,413</w:t>
            </w:r>
          </w:p>
        </w:tc>
        <w:tc>
          <w:tcPr>
            <w:tcW w:w="411" w:type="pct"/>
            <w:vAlign w:val="center"/>
          </w:tcPr>
          <w:p w14:paraId="66ABC221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66435B8F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LINC01846(dist=71174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(dist=536219)</w:t>
            </w:r>
          </w:p>
        </w:tc>
        <w:tc>
          <w:tcPr>
            <w:tcW w:w="289" w:type="pct"/>
            <w:vAlign w:val="center"/>
          </w:tcPr>
          <w:p w14:paraId="411C5930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779650EA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141" w:type="pct"/>
            <w:vAlign w:val="center"/>
          </w:tcPr>
          <w:p w14:paraId="5CAB0FFA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252" w:type="pct"/>
            <w:vAlign w:val="center"/>
          </w:tcPr>
          <w:p w14:paraId="2990C41C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0.1960</w:t>
            </w:r>
          </w:p>
        </w:tc>
        <w:tc>
          <w:tcPr>
            <w:tcW w:w="160" w:type="pct"/>
            <w:vAlign w:val="center"/>
          </w:tcPr>
          <w:p w14:paraId="31C03B4B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36AF6CE9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0.3305</w:t>
            </w:r>
          </w:p>
        </w:tc>
        <w:tc>
          <w:tcPr>
            <w:tcW w:w="221" w:type="pct"/>
            <w:vAlign w:val="center"/>
          </w:tcPr>
          <w:p w14:paraId="02F1F71F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0.0804</w:t>
            </w:r>
          </w:p>
        </w:tc>
        <w:tc>
          <w:tcPr>
            <w:tcW w:w="245" w:type="pct"/>
            <w:vAlign w:val="center"/>
          </w:tcPr>
          <w:p w14:paraId="17A216E3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51.0759</w:t>
            </w:r>
          </w:p>
        </w:tc>
        <w:tc>
          <w:tcPr>
            <w:tcW w:w="245" w:type="pct"/>
            <w:vAlign w:val="center"/>
          </w:tcPr>
          <w:p w14:paraId="4054C5E7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4.0E-05</w:t>
            </w:r>
          </w:p>
        </w:tc>
      </w:tr>
      <w:tr w:rsidR="00717AE7" w:rsidRPr="005C78B8" w14:paraId="28912F34" w14:textId="77777777" w:rsidTr="005C7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1A81E71B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5:98232517:T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:C</w:t>
            </w:r>
          </w:p>
        </w:tc>
        <w:tc>
          <w:tcPr>
            <w:tcW w:w="513" w:type="pct"/>
            <w:vAlign w:val="center"/>
          </w:tcPr>
          <w:p w14:paraId="048BC8EF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5:98232517:T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:C</w:t>
            </w:r>
          </w:p>
        </w:tc>
        <w:tc>
          <w:tcPr>
            <w:tcW w:w="158" w:type="pct"/>
            <w:vAlign w:val="center"/>
          </w:tcPr>
          <w:p w14:paraId="01A82F4D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2C2B5279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98,232,517</w:t>
            </w:r>
          </w:p>
        </w:tc>
        <w:tc>
          <w:tcPr>
            <w:tcW w:w="411" w:type="pct"/>
            <w:vAlign w:val="center"/>
          </w:tcPr>
          <w:p w14:paraId="1507B9F6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6475D4B7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LINC01846(dist=71278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(dist=536115)</w:t>
            </w:r>
          </w:p>
        </w:tc>
        <w:tc>
          <w:tcPr>
            <w:tcW w:w="289" w:type="pct"/>
            <w:vAlign w:val="center"/>
          </w:tcPr>
          <w:p w14:paraId="176E5779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7F1E76CC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141" w:type="pct"/>
            <w:vAlign w:val="center"/>
          </w:tcPr>
          <w:p w14:paraId="4EC07901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252" w:type="pct"/>
            <w:vAlign w:val="center"/>
          </w:tcPr>
          <w:p w14:paraId="48EEEFCF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0.1963</w:t>
            </w:r>
          </w:p>
        </w:tc>
        <w:tc>
          <w:tcPr>
            <w:tcW w:w="160" w:type="pct"/>
            <w:vAlign w:val="center"/>
          </w:tcPr>
          <w:p w14:paraId="1172A6E1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7678AE92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0.3301</w:t>
            </w:r>
          </w:p>
        </w:tc>
        <w:tc>
          <w:tcPr>
            <w:tcW w:w="221" w:type="pct"/>
            <w:vAlign w:val="center"/>
          </w:tcPr>
          <w:p w14:paraId="0ECE1705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0.0803</w:t>
            </w:r>
          </w:p>
        </w:tc>
        <w:tc>
          <w:tcPr>
            <w:tcW w:w="245" w:type="pct"/>
            <w:vAlign w:val="center"/>
          </w:tcPr>
          <w:p w14:paraId="1355D796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51.1347</w:t>
            </w:r>
          </w:p>
        </w:tc>
        <w:tc>
          <w:tcPr>
            <w:tcW w:w="245" w:type="pct"/>
            <w:vAlign w:val="center"/>
          </w:tcPr>
          <w:p w14:paraId="5F3C54E1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4.0E-05</w:t>
            </w:r>
          </w:p>
        </w:tc>
      </w:tr>
      <w:tr w:rsidR="00717AE7" w:rsidRPr="005C78B8" w14:paraId="5EA74AE2" w14:textId="77777777" w:rsidTr="005C78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64CCB435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5:98233071:A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:G</w:t>
            </w:r>
          </w:p>
        </w:tc>
        <w:tc>
          <w:tcPr>
            <w:tcW w:w="513" w:type="pct"/>
            <w:vAlign w:val="center"/>
          </w:tcPr>
          <w:p w14:paraId="1C2A38B0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5:98233071:A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:G</w:t>
            </w:r>
          </w:p>
        </w:tc>
        <w:tc>
          <w:tcPr>
            <w:tcW w:w="158" w:type="pct"/>
            <w:vAlign w:val="center"/>
          </w:tcPr>
          <w:p w14:paraId="1ACD6CD7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55D530B9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98,233,071</w:t>
            </w:r>
          </w:p>
        </w:tc>
        <w:tc>
          <w:tcPr>
            <w:tcW w:w="411" w:type="pct"/>
            <w:vAlign w:val="center"/>
          </w:tcPr>
          <w:p w14:paraId="6EBB0105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17231887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LINC01846(dist=71832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(dist=535561)</w:t>
            </w:r>
          </w:p>
        </w:tc>
        <w:tc>
          <w:tcPr>
            <w:tcW w:w="289" w:type="pct"/>
            <w:vAlign w:val="center"/>
          </w:tcPr>
          <w:p w14:paraId="3870A253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5410153B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141" w:type="pct"/>
            <w:vAlign w:val="center"/>
          </w:tcPr>
          <w:p w14:paraId="080B526D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252" w:type="pct"/>
            <w:vAlign w:val="center"/>
          </w:tcPr>
          <w:p w14:paraId="3565D8D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0.1952</w:t>
            </w:r>
          </w:p>
        </w:tc>
        <w:tc>
          <w:tcPr>
            <w:tcW w:w="160" w:type="pct"/>
            <w:vAlign w:val="center"/>
          </w:tcPr>
          <w:p w14:paraId="1F3CA79E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74F7275F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0.3332</w:t>
            </w:r>
          </w:p>
        </w:tc>
        <w:tc>
          <w:tcPr>
            <w:tcW w:w="221" w:type="pct"/>
            <w:vAlign w:val="center"/>
          </w:tcPr>
          <w:p w14:paraId="48AE5296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0.0805</w:t>
            </w:r>
          </w:p>
        </w:tc>
        <w:tc>
          <w:tcPr>
            <w:tcW w:w="245" w:type="pct"/>
            <w:vAlign w:val="center"/>
          </w:tcPr>
          <w:p w14:paraId="62A30DB2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51.4415</w:t>
            </w:r>
          </w:p>
        </w:tc>
        <w:tc>
          <w:tcPr>
            <w:tcW w:w="245" w:type="pct"/>
            <w:vAlign w:val="center"/>
          </w:tcPr>
          <w:p w14:paraId="24515143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3.5E-05</w:t>
            </w:r>
          </w:p>
        </w:tc>
      </w:tr>
      <w:tr w:rsidR="00717AE7" w:rsidRPr="005C78B8" w14:paraId="4D7449BB" w14:textId="77777777" w:rsidTr="005C7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52F0AE3F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rs36159195</w:t>
            </w:r>
          </w:p>
        </w:tc>
        <w:tc>
          <w:tcPr>
            <w:tcW w:w="513" w:type="pct"/>
            <w:vAlign w:val="center"/>
          </w:tcPr>
          <w:p w14:paraId="7659812C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5:98234162:A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:T</w:t>
            </w:r>
          </w:p>
        </w:tc>
        <w:tc>
          <w:tcPr>
            <w:tcW w:w="158" w:type="pct"/>
            <w:vAlign w:val="center"/>
          </w:tcPr>
          <w:p w14:paraId="62BD7077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18906C42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98,234,162</w:t>
            </w:r>
          </w:p>
        </w:tc>
        <w:tc>
          <w:tcPr>
            <w:tcW w:w="411" w:type="pct"/>
            <w:vAlign w:val="center"/>
          </w:tcPr>
          <w:p w14:paraId="7795F072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4E3648C3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LINC01846(dist=72923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(dist=534470)</w:t>
            </w:r>
          </w:p>
        </w:tc>
        <w:tc>
          <w:tcPr>
            <w:tcW w:w="289" w:type="pct"/>
            <w:vAlign w:val="center"/>
          </w:tcPr>
          <w:p w14:paraId="13924AB7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6E491B34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141" w:type="pct"/>
            <w:vAlign w:val="center"/>
          </w:tcPr>
          <w:p w14:paraId="05A59A19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252" w:type="pct"/>
            <w:vAlign w:val="center"/>
          </w:tcPr>
          <w:p w14:paraId="3D155C77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0.2050</w:t>
            </w:r>
          </w:p>
        </w:tc>
        <w:tc>
          <w:tcPr>
            <w:tcW w:w="160" w:type="pct"/>
            <w:vAlign w:val="center"/>
          </w:tcPr>
          <w:p w14:paraId="77892196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62DA67F5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0.3257</w:t>
            </w:r>
          </w:p>
        </w:tc>
        <w:tc>
          <w:tcPr>
            <w:tcW w:w="221" w:type="pct"/>
            <w:vAlign w:val="center"/>
          </w:tcPr>
          <w:p w14:paraId="6FD31491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0.0788</w:t>
            </w:r>
          </w:p>
        </w:tc>
        <w:tc>
          <w:tcPr>
            <w:tcW w:w="245" w:type="pct"/>
            <w:vAlign w:val="center"/>
          </w:tcPr>
          <w:p w14:paraId="0FC8F477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52.4976</w:t>
            </w:r>
          </w:p>
        </w:tc>
        <w:tc>
          <w:tcPr>
            <w:tcW w:w="245" w:type="pct"/>
            <w:vAlign w:val="center"/>
          </w:tcPr>
          <w:p w14:paraId="2B574163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3.5E-05</w:t>
            </w:r>
          </w:p>
        </w:tc>
      </w:tr>
      <w:tr w:rsidR="00717AE7" w:rsidRPr="005C78B8" w14:paraId="3D320668" w14:textId="77777777" w:rsidTr="005C78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013D71D0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rs139485214</w:t>
            </w:r>
          </w:p>
        </w:tc>
        <w:tc>
          <w:tcPr>
            <w:tcW w:w="513" w:type="pct"/>
            <w:vAlign w:val="center"/>
          </w:tcPr>
          <w:p w14:paraId="2D43FB1A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5:98234650:T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:G</w:t>
            </w:r>
          </w:p>
        </w:tc>
        <w:tc>
          <w:tcPr>
            <w:tcW w:w="158" w:type="pct"/>
            <w:vAlign w:val="center"/>
          </w:tcPr>
          <w:p w14:paraId="2404D350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682B7240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98,234,650</w:t>
            </w:r>
          </w:p>
        </w:tc>
        <w:tc>
          <w:tcPr>
            <w:tcW w:w="411" w:type="pct"/>
            <w:vAlign w:val="center"/>
          </w:tcPr>
          <w:p w14:paraId="65CADCB3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3281A049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LINC01846(dist=73411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(dist=533982)</w:t>
            </w:r>
          </w:p>
        </w:tc>
        <w:tc>
          <w:tcPr>
            <w:tcW w:w="289" w:type="pct"/>
            <w:vAlign w:val="center"/>
          </w:tcPr>
          <w:p w14:paraId="31EEE185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344E6C5B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141" w:type="pct"/>
            <w:vAlign w:val="center"/>
          </w:tcPr>
          <w:p w14:paraId="3F9FAC03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252" w:type="pct"/>
            <w:vAlign w:val="center"/>
          </w:tcPr>
          <w:p w14:paraId="6B96B77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0.2062</w:t>
            </w:r>
          </w:p>
        </w:tc>
        <w:tc>
          <w:tcPr>
            <w:tcW w:w="160" w:type="pct"/>
            <w:vAlign w:val="center"/>
          </w:tcPr>
          <w:p w14:paraId="10096245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530BA54A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0.3227</w:t>
            </w:r>
          </w:p>
        </w:tc>
        <w:tc>
          <w:tcPr>
            <w:tcW w:w="221" w:type="pct"/>
            <w:vAlign w:val="center"/>
          </w:tcPr>
          <w:p w14:paraId="00D0F8E1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0.0786</w:t>
            </w:r>
          </w:p>
        </w:tc>
        <w:tc>
          <w:tcPr>
            <w:tcW w:w="245" w:type="pct"/>
            <w:vAlign w:val="center"/>
          </w:tcPr>
          <w:p w14:paraId="6BE87FEA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52.1980</w:t>
            </w:r>
          </w:p>
        </w:tc>
        <w:tc>
          <w:tcPr>
            <w:tcW w:w="245" w:type="pct"/>
            <w:vAlign w:val="center"/>
          </w:tcPr>
          <w:p w14:paraId="51802C5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4.1E-05</w:t>
            </w:r>
          </w:p>
        </w:tc>
      </w:tr>
      <w:tr w:rsidR="00717AE7" w:rsidRPr="005C78B8" w14:paraId="2C209FCB" w14:textId="77777777" w:rsidTr="005C7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432CA6D6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chr5:98235261: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C:T</w:t>
            </w:r>
            <w:proofErr w:type="gramEnd"/>
          </w:p>
        </w:tc>
        <w:tc>
          <w:tcPr>
            <w:tcW w:w="513" w:type="pct"/>
            <w:vAlign w:val="center"/>
          </w:tcPr>
          <w:p w14:paraId="23093E87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chr5:98235261: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C:T</w:t>
            </w:r>
            <w:proofErr w:type="gramEnd"/>
          </w:p>
        </w:tc>
        <w:tc>
          <w:tcPr>
            <w:tcW w:w="158" w:type="pct"/>
            <w:vAlign w:val="center"/>
          </w:tcPr>
          <w:p w14:paraId="34B09244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74E810A5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98,235,261</w:t>
            </w:r>
          </w:p>
        </w:tc>
        <w:tc>
          <w:tcPr>
            <w:tcW w:w="411" w:type="pct"/>
            <w:vAlign w:val="center"/>
          </w:tcPr>
          <w:p w14:paraId="05D370E6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1B9ECAD9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LINC01846(dist=74022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(dist=533371)</w:t>
            </w:r>
          </w:p>
        </w:tc>
        <w:tc>
          <w:tcPr>
            <w:tcW w:w="289" w:type="pct"/>
            <w:vAlign w:val="center"/>
          </w:tcPr>
          <w:p w14:paraId="35D8AF83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54D215C5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141" w:type="pct"/>
            <w:vAlign w:val="center"/>
          </w:tcPr>
          <w:p w14:paraId="1A9A16F6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252" w:type="pct"/>
            <w:vAlign w:val="center"/>
          </w:tcPr>
          <w:p w14:paraId="246FA087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0.2039</w:t>
            </w:r>
          </w:p>
        </w:tc>
        <w:tc>
          <w:tcPr>
            <w:tcW w:w="160" w:type="pct"/>
            <w:vAlign w:val="center"/>
          </w:tcPr>
          <w:p w14:paraId="696E279E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41F2CAAA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0.3283</w:t>
            </w:r>
          </w:p>
        </w:tc>
        <w:tc>
          <w:tcPr>
            <w:tcW w:w="221" w:type="pct"/>
            <w:vAlign w:val="center"/>
          </w:tcPr>
          <w:p w14:paraId="1A55B5AD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0.0789</w:t>
            </w:r>
          </w:p>
        </w:tc>
        <w:tc>
          <w:tcPr>
            <w:tcW w:w="245" w:type="pct"/>
            <w:vAlign w:val="center"/>
          </w:tcPr>
          <w:p w14:paraId="6527601F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52.7737</w:t>
            </w:r>
          </w:p>
        </w:tc>
        <w:tc>
          <w:tcPr>
            <w:tcW w:w="245" w:type="pct"/>
            <w:vAlign w:val="center"/>
          </w:tcPr>
          <w:p w14:paraId="329F80E5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3.2E-05</w:t>
            </w:r>
          </w:p>
        </w:tc>
      </w:tr>
      <w:tr w:rsidR="00717AE7" w:rsidRPr="005C78B8" w14:paraId="38C0810A" w14:textId="77777777" w:rsidTr="005C78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7A9EF6F9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rs140554133</w:t>
            </w:r>
          </w:p>
        </w:tc>
        <w:tc>
          <w:tcPr>
            <w:tcW w:w="513" w:type="pct"/>
            <w:vAlign w:val="center"/>
          </w:tcPr>
          <w:p w14:paraId="3F75B28E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chr5:98236515: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C:T</w:t>
            </w:r>
            <w:proofErr w:type="gramEnd"/>
          </w:p>
        </w:tc>
        <w:tc>
          <w:tcPr>
            <w:tcW w:w="158" w:type="pct"/>
            <w:vAlign w:val="center"/>
          </w:tcPr>
          <w:p w14:paraId="214FD46B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0E94D6C1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98,236,515</w:t>
            </w:r>
          </w:p>
        </w:tc>
        <w:tc>
          <w:tcPr>
            <w:tcW w:w="411" w:type="pct"/>
            <w:vAlign w:val="center"/>
          </w:tcPr>
          <w:p w14:paraId="7EFF6155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2645F510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LINC01846(dist=75276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(dist=532117)</w:t>
            </w:r>
          </w:p>
        </w:tc>
        <w:tc>
          <w:tcPr>
            <w:tcW w:w="289" w:type="pct"/>
            <w:vAlign w:val="center"/>
          </w:tcPr>
          <w:p w14:paraId="64D731F7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2EA4B1B0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141" w:type="pct"/>
            <w:vAlign w:val="center"/>
          </w:tcPr>
          <w:p w14:paraId="7F41886C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252" w:type="pct"/>
            <w:vAlign w:val="center"/>
          </w:tcPr>
          <w:p w14:paraId="101B8F1F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0.2039</w:t>
            </w:r>
          </w:p>
        </w:tc>
        <w:tc>
          <w:tcPr>
            <w:tcW w:w="160" w:type="pct"/>
            <w:vAlign w:val="center"/>
          </w:tcPr>
          <w:p w14:paraId="0C4E63B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365439F3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0.3282</w:t>
            </w:r>
          </w:p>
        </w:tc>
        <w:tc>
          <w:tcPr>
            <w:tcW w:w="221" w:type="pct"/>
            <w:vAlign w:val="center"/>
          </w:tcPr>
          <w:p w14:paraId="583FEA4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0.0789</w:t>
            </w:r>
          </w:p>
        </w:tc>
        <w:tc>
          <w:tcPr>
            <w:tcW w:w="245" w:type="pct"/>
            <w:vAlign w:val="center"/>
          </w:tcPr>
          <w:p w14:paraId="270B9F2E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52.7686</w:t>
            </w:r>
          </w:p>
        </w:tc>
        <w:tc>
          <w:tcPr>
            <w:tcW w:w="245" w:type="pct"/>
            <w:vAlign w:val="center"/>
          </w:tcPr>
          <w:p w14:paraId="03E66515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3.2E-05</w:t>
            </w:r>
          </w:p>
        </w:tc>
      </w:tr>
      <w:tr w:rsidR="00717AE7" w:rsidRPr="005C78B8" w14:paraId="007D2DA2" w14:textId="77777777" w:rsidTr="005C7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4C232F21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chr5:98237144: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C:T</w:t>
            </w:r>
            <w:proofErr w:type="gramEnd"/>
          </w:p>
        </w:tc>
        <w:tc>
          <w:tcPr>
            <w:tcW w:w="513" w:type="pct"/>
            <w:vAlign w:val="center"/>
          </w:tcPr>
          <w:p w14:paraId="7CD3DE4D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chr5:98237144: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C:T</w:t>
            </w:r>
            <w:proofErr w:type="gramEnd"/>
          </w:p>
        </w:tc>
        <w:tc>
          <w:tcPr>
            <w:tcW w:w="158" w:type="pct"/>
            <w:vAlign w:val="center"/>
          </w:tcPr>
          <w:p w14:paraId="67041D97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23F0202B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98,237,144</w:t>
            </w:r>
          </w:p>
        </w:tc>
        <w:tc>
          <w:tcPr>
            <w:tcW w:w="411" w:type="pct"/>
            <w:vAlign w:val="center"/>
          </w:tcPr>
          <w:p w14:paraId="4E0EE431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2C550C16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LINC01846(dist=75905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(dist=531488)</w:t>
            </w:r>
          </w:p>
        </w:tc>
        <w:tc>
          <w:tcPr>
            <w:tcW w:w="289" w:type="pct"/>
            <w:vAlign w:val="center"/>
          </w:tcPr>
          <w:p w14:paraId="55BD6B20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5EC3A13C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141" w:type="pct"/>
            <w:vAlign w:val="center"/>
          </w:tcPr>
          <w:p w14:paraId="120D693F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252" w:type="pct"/>
            <w:vAlign w:val="center"/>
          </w:tcPr>
          <w:p w14:paraId="278B3F53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0.2082</w:t>
            </w:r>
          </w:p>
        </w:tc>
        <w:tc>
          <w:tcPr>
            <w:tcW w:w="160" w:type="pct"/>
            <w:vAlign w:val="center"/>
          </w:tcPr>
          <w:p w14:paraId="240917CA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0BE2628C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0.3176</w:t>
            </w:r>
          </w:p>
        </w:tc>
        <w:tc>
          <w:tcPr>
            <w:tcW w:w="221" w:type="pct"/>
            <w:vAlign w:val="center"/>
          </w:tcPr>
          <w:p w14:paraId="06EB5740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0.0786</w:t>
            </w:r>
          </w:p>
        </w:tc>
        <w:tc>
          <w:tcPr>
            <w:tcW w:w="245" w:type="pct"/>
            <w:vAlign w:val="center"/>
          </w:tcPr>
          <w:p w14:paraId="0D7EE32E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51.4538</w:t>
            </w:r>
          </w:p>
        </w:tc>
        <w:tc>
          <w:tcPr>
            <w:tcW w:w="245" w:type="pct"/>
            <w:vAlign w:val="center"/>
          </w:tcPr>
          <w:p w14:paraId="57DE26A3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5.3E-05</w:t>
            </w:r>
          </w:p>
        </w:tc>
      </w:tr>
      <w:tr w:rsidR="00717AE7" w:rsidRPr="005C78B8" w14:paraId="0129E6E5" w14:textId="77777777" w:rsidTr="005C78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5D4C6156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rs140679700</w:t>
            </w:r>
          </w:p>
        </w:tc>
        <w:tc>
          <w:tcPr>
            <w:tcW w:w="513" w:type="pct"/>
            <w:vAlign w:val="center"/>
          </w:tcPr>
          <w:p w14:paraId="563F1701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chr5:98237303: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C:T</w:t>
            </w:r>
            <w:proofErr w:type="gramEnd"/>
          </w:p>
        </w:tc>
        <w:tc>
          <w:tcPr>
            <w:tcW w:w="158" w:type="pct"/>
            <w:vAlign w:val="center"/>
          </w:tcPr>
          <w:p w14:paraId="4D6262D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5276DE5F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98,237,303</w:t>
            </w:r>
          </w:p>
        </w:tc>
        <w:tc>
          <w:tcPr>
            <w:tcW w:w="411" w:type="pct"/>
            <w:vAlign w:val="center"/>
          </w:tcPr>
          <w:p w14:paraId="353DBD8D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1C9D984D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LINC01846(dist=76064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(dist=531329)</w:t>
            </w:r>
          </w:p>
        </w:tc>
        <w:tc>
          <w:tcPr>
            <w:tcW w:w="289" w:type="pct"/>
            <w:vAlign w:val="center"/>
          </w:tcPr>
          <w:p w14:paraId="64E87FC9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467B3C9A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141" w:type="pct"/>
            <w:vAlign w:val="center"/>
          </w:tcPr>
          <w:p w14:paraId="00D0C015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252" w:type="pct"/>
            <w:vAlign w:val="center"/>
          </w:tcPr>
          <w:p w14:paraId="63659AD3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0.2062</w:t>
            </w:r>
          </w:p>
        </w:tc>
        <w:tc>
          <w:tcPr>
            <w:tcW w:w="160" w:type="pct"/>
            <w:vAlign w:val="center"/>
          </w:tcPr>
          <w:p w14:paraId="4BF18F82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0D1B4107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0.3225</w:t>
            </w:r>
          </w:p>
        </w:tc>
        <w:tc>
          <w:tcPr>
            <w:tcW w:w="221" w:type="pct"/>
            <w:vAlign w:val="center"/>
          </w:tcPr>
          <w:p w14:paraId="699A5201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0.0786</w:t>
            </w:r>
          </w:p>
        </w:tc>
        <w:tc>
          <w:tcPr>
            <w:tcW w:w="245" w:type="pct"/>
            <w:vAlign w:val="center"/>
          </w:tcPr>
          <w:p w14:paraId="6048CD7F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52.1593</w:t>
            </w:r>
          </w:p>
        </w:tc>
        <w:tc>
          <w:tcPr>
            <w:tcW w:w="245" w:type="pct"/>
            <w:vAlign w:val="center"/>
          </w:tcPr>
          <w:p w14:paraId="640078DF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4.1E-05</w:t>
            </w:r>
          </w:p>
        </w:tc>
      </w:tr>
      <w:tr w:rsidR="00717AE7" w:rsidRPr="005C78B8" w14:paraId="2DCC2AC0" w14:textId="77777777" w:rsidTr="005C7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3F8B978A" w14:textId="77777777" w:rsidR="005C78B8" w:rsidRPr="00875475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875475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875475">
              <w:rPr>
                <w:rFonts w:asciiTheme="majorHAnsi" w:hAnsiTheme="majorHAnsi" w:cstheme="majorHAnsi"/>
                <w:sz w:val="12"/>
              </w:rPr>
              <w:t>5:98238797:G</w:t>
            </w:r>
            <w:proofErr w:type="gramEnd"/>
            <w:r w:rsidRPr="00875475">
              <w:rPr>
                <w:rFonts w:asciiTheme="majorHAnsi" w:hAnsiTheme="majorHAnsi" w:cstheme="majorHAnsi"/>
                <w:sz w:val="12"/>
              </w:rPr>
              <w:t>:A</w:t>
            </w:r>
          </w:p>
        </w:tc>
        <w:tc>
          <w:tcPr>
            <w:tcW w:w="513" w:type="pct"/>
            <w:vAlign w:val="center"/>
          </w:tcPr>
          <w:p w14:paraId="69415363" w14:textId="77777777" w:rsidR="005C78B8" w:rsidRPr="00875475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</w:rPr>
            </w:pPr>
            <w:r w:rsidRPr="00875475">
              <w:rPr>
                <w:rFonts w:asciiTheme="majorHAnsi" w:hAnsiTheme="majorHAnsi" w:cstheme="majorHAnsi"/>
                <w:b/>
                <w:bCs/>
                <w:sz w:val="12"/>
              </w:rPr>
              <w:t>chr</w:t>
            </w:r>
            <w:proofErr w:type="gramStart"/>
            <w:r w:rsidRPr="00875475">
              <w:rPr>
                <w:rFonts w:asciiTheme="majorHAnsi" w:hAnsiTheme="majorHAnsi" w:cstheme="majorHAnsi"/>
                <w:b/>
                <w:bCs/>
                <w:sz w:val="12"/>
              </w:rPr>
              <w:t>5:98238797:G</w:t>
            </w:r>
            <w:proofErr w:type="gramEnd"/>
            <w:r w:rsidRPr="00875475">
              <w:rPr>
                <w:rFonts w:asciiTheme="majorHAnsi" w:hAnsiTheme="majorHAnsi" w:cstheme="majorHAnsi"/>
                <w:b/>
                <w:bCs/>
                <w:sz w:val="12"/>
              </w:rPr>
              <w:t>:A</w:t>
            </w:r>
          </w:p>
        </w:tc>
        <w:tc>
          <w:tcPr>
            <w:tcW w:w="158" w:type="pct"/>
            <w:vAlign w:val="center"/>
          </w:tcPr>
          <w:p w14:paraId="0A28E27F" w14:textId="77777777" w:rsidR="005C78B8" w:rsidRPr="00875475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</w:rPr>
            </w:pPr>
            <w:r w:rsidRPr="00875475">
              <w:rPr>
                <w:rFonts w:asciiTheme="majorHAnsi" w:hAnsiTheme="majorHAnsi" w:cstheme="majorHAnsi"/>
                <w:b/>
                <w:bCs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5D85DA55" w14:textId="77777777" w:rsidR="005C78B8" w:rsidRPr="00875475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</w:rPr>
            </w:pPr>
            <w:r w:rsidRPr="00875475">
              <w:rPr>
                <w:rFonts w:asciiTheme="majorHAnsi" w:hAnsiTheme="majorHAnsi" w:cstheme="majorHAnsi"/>
                <w:b/>
                <w:bCs/>
                <w:sz w:val="12"/>
              </w:rPr>
              <w:t>98,238,797</w:t>
            </w:r>
          </w:p>
        </w:tc>
        <w:tc>
          <w:tcPr>
            <w:tcW w:w="411" w:type="pct"/>
            <w:vAlign w:val="center"/>
          </w:tcPr>
          <w:p w14:paraId="7315D18F" w14:textId="77777777" w:rsidR="005C78B8" w:rsidRPr="00875475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</w:rPr>
            </w:pPr>
            <w:r w:rsidRPr="00875475">
              <w:rPr>
                <w:rFonts w:asciiTheme="majorHAnsi" w:hAnsiTheme="majorHAnsi" w:cstheme="majorHAnsi"/>
                <w:b/>
                <w:bCs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27153D42" w14:textId="77777777" w:rsidR="005C78B8" w:rsidRPr="00875475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</w:rPr>
            </w:pPr>
            <w:r w:rsidRPr="00875475">
              <w:rPr>
                <w:rFonts w:asciiTheme="majorHAnsi" w:hAnsiTheme="majorHAnsi" w:cstheme="majorHAnsi"/>
                <w:b/>
                <w:bCs/>
                <w:sz w:val="12"/>
              </w:rPr>
              <w:t>LINC01846(dist=77558</w:t>
            </w:r>
            <w:proofErr w:type="gramStart"/>
            <w:r w:rsidRPr="00875475">
              <w:rPr>
                <w:rFonts w:asciiTheme="majorHAnsi" w:hAnsiTheme="majorHAnsi" w:cstheme="majorHAnsi"/>
                <w:b/>
                <w:bCs/>
                <w:sz w:val="12"/>
              </w:rPr>
              <w:t>),RGMB</w:t>
            </w:r>
            <w:proofErr w:type="gramEnd"/>
            <w:r w:rsidRPr="00875475">
              <w:rPr>
                <w:rFonts w:asciiTheme="majorHAnsi" w:hAnsiTheme="majorHAnsi" w:cstheme="majorHAnsi"/>
                <w:b/>
                <w:bCs/>
                <w:sz w:val="12"/>
              </w:rPr>
              <w:t>(dist=529835)</w:t>
            </w:r>
          </w:p>
        </w:tc>
        <w:tc>
          <w:tcPr>
            <w:tcW w:w="289" w:type="pct"/>
            <w:vAlign w:val="center"/>
          </w:tcPr>
          <w:p w14:paraId="74DBCC70" w14:textId="77777777" w:rsidR="005C78B8" w:rsidRPr="00875475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</w:rPr>
            </w:pPr>
            <w:r w:rsidRPr="00875475">
              <w:rPr>
                <w:rFonts w:asciiTheme="majorHAnsi" w:hAnsiTheme="majorHAnsi" w:cstheme="majorHAnsi"/>
                <w:b/>
                <w:bCs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2F3EDF1F" w14:textId="77777777" w:rsidR="005C78B8" w:rsidRPr="00875475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</w:rPr>
            </w:pPr>
            <w:r w:rsidRPr="00875475">
              <w:rPr>
                <w:rFonts w:asciiTheme="majorHAnsi" w:hAnsiTheme="majorHAnsi" w:cstheme="majorHAnsi"/>
                <w:b/>
                <w:bCs/>
                <w:sz w:val="12"/>
              </w:rPr>
              <w:t>G</w:t>
            </w:r>
          </w:p>
        </w:tc>
        <w:tc>
          <w:tcPr>
            <w:tcW w:w="141" w:type="pct"/>
            <w:vAlign w:val="center"/>
          </w:tcPr>
          <w:p w14:paraId="1A027A9C" w14:textId="77777777" w:rsidR="005C78B8" w:rsidRPr="00875475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</w:rPr>
            </w:pPr>
            <w:r w:rsidRPr="00875475">
              <w:rPr>
                <w:rFonts w:asciiTheme="majorHAnsi" w:hAnsiTheme="majorHAnsi" w:cstheme="majorHAnsi"/>
                <w:b/>
                <w:bCs/>
                <w:sz w:val="12"/>
              </w:rPr>
              <w:t>A</w:t>
            </w:r>
          </w:p>
        </w:tc>
        <w:tc>
          <w:tcPr>
            <w:tcW w:w="252" w:type="pct"/>
            <w:vAlign w:val="center"/>
          </w:tcPr>
          <w:p w14:paraId="6C267E0C" w14:textId="77777777" w:rsidR="005C78B8" w:rsidRPr="00875475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</w:rPr>
            </w:pPr>
            <w:r w:rsidRPr="00875475">
              <w:rPr>
                <w:rFonts w:asciiTheme="majorHAnsi" w:hAnsiTheme="majorHAnsi" w:cstheme="majorHAnsi"/>
                <w:b/>
                <w:bCs/>
                <w:sz w:val="12"/>
              </w:rPr>
              <w:t>0.2038</w:t>
            </w:r>
          </w:p>
        </w:tc>
        <w:tc>
          <w:tcPr>
            <w:tcW w:w="160" w:type="pct"/>
            <w:vAlign w:val="center"/>
          </w:tcPr>
          <w:p w14:paraId="1BBE8839" w14:textId="77777777" w:rsidR="005C78B8" w:rsidRPr="00875475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</w:rPr>
            </w:pPr>
            <w:r w:rsidRPr="00875475">
              <w:rPr>
                <w:rFonts w:asciiTheme="majorHAnsi" w:hAnsiTheme="majorHAnsi" w:cstheme="majorHAnsi"/>
                <w:b/>
                <w:bCs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777CC1E7" w14:textId="77777777" w:rsidR="005C78B8" w:rsidRPr="00875475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</w:rPr>
            </w:pPr>
            <w:r w:rsidRPr="00875475">
              <w:rPr>
                <w:rFonts w:asciiTheme="majorHAnsi" w:hAnsiTheme="majorHAnsi" w:cstheme="majorHAnsi"/>
                <w:b/>
                <w:bCs/>
                <w:sz w:val="12"/>
              </w:rPr>
              <w:t>0.3317</w:t>
            </w:r>
          </w:p>
        </w:tc>
        <w:tc>
          <w:tcPr>
            <w:tcW w:w="221" w:type="pct"/>
            <w:vAlign w:val="center"/>
          </w:tcPr>
          <w:p w14:paraId="0827BAE6" w14:textId="77777777" w:rsidR="005C78B8" w:rsidRPr="00875475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</w:rPr>
            </w:pPr>
            <w:r w:rsidRPr="00875475">
              <w:rPr>
                <w:rFonts w:asciiTheme="majorHAnsi" w:hAnsiTheme="majorHAnsi" w:cstheme="majorHAnsi"/>
                <w:b/>
                <w:bCs/>
                <w:sz w:val="12"/>
              </w:rPr>
              <w:t>0.0794</w:t>
            </w:r>
          </w:p>
        </w:tc>
        <w:tc>
          <w:tcPr>
            <w:tcW w:w="245" w:type="pct"/>
            <w:vAlign w:val="center"/>
          </w:tcPr>
          <w:p w14:paraId="7739C652" w14:textId="77777777" w:rsidR="005C78B8" w:rsidRPr="00875475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</w:rPr>
            </w:pPr>
            <w:r w:rsidRPr="00875475">
              <w:rPr>
                <w:rFonts w:asciiTheme="majorHAnsi" w:hAnsiTheme="majorHAnsi" w:cstheme="majorHAnsi"/>
                <w:b/>
                <w:bCs/>
                <w:sz w:val="12"/>
              </w:rPr>
              <w:t>52.6326</w:t>
            </w:r>
          </w:p>
        </w:tc>
        <w:tc>
          <w:tcPr>
            <w:tcW w:w="245" w:type="pct"/>
            <w:vAlign w:val="center"/>
          </w:tcPr>
          <w:p w14:paraId="7E7A1D8A" w14:textId="77777777" w:rsidR="005C78B8" w:rsidRPr="00875475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</w:rPr>
            </w:pPr>
            <w:r w:rsidRPr="00875475">
              <w:rPr>
                <w:rFonts w:asciiTheme="majorHAnsi" w:hAnsiTheme="majorHAnsi" w:cstheme="majorHAnsi"/>
                <w:b/>
                <w:bCs/>
                <w:sz w:val="12"/>
              </w:rPr>
              <w:t>2.9E-05</w:t>
            </w:r>
          </w:p>
        </w:tc>
      </w:tr>
      <w:tr w:rsidR="00717AE7" w:rsidRPr="005C78B8" w14:paraId="32CE5595" w14:textId="77777777" w:rsidTr="005C78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0C90C5B8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chr5:98239348: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C:T</w:t>
            </w:r>
            <w:proofErr w:type="gramEnd"/>
          </w:p>
        </w:tc>
        <w:tc>
          <w:tcPr>
            <w:tcW w:w="513" w:type="pct"/>
            <w:vAlign w:val="center"/>
          </w:tcPr>
          <w:p w14:paraId="28FDDFA3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chr5:98239348: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C:T</w:t>
            </w:r>
            <w:proofErr w:type="gramEnd"/>
          </w:p>
        </w:tc>
        <w:tc>
          <w:tcPr>
            <w:tcW w:w="158" w:type="pct"/>
            <w:vAlign w:val="center"/>
          </w:tcPr>
          <w:p w14:paraId="2E79481B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7DD0101E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98,239,348</w:t>
            </w:r>
          </w:p>
        </w:tc>
        <w:tc>
          <w:tcPr>
            <w:tcW w:w="411" w:type="pct"/>
            <w:vAlign w:val="center"/>
          </w:tcPr>
          <w:p w14:paraId="320746B6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5C3078AD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LINC01846(dist=78109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(dist=529284)</w:t>
            </w:r>
          </w:p>
        </w:tc>
        <w:tc>
          <w:tcPr>
            <w:tcW w:w="289" w:type="pct"/>
            <w:vAlign w:val="center"/>
          </w:tcPr>
          <w:p w14:paraId="4A926667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6D6F6A49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141" w:type="pct"/>
            <w:vAlign w:val="center"/>
          </w:tcPr>
          <w:p w14:paraId="664D6FCC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252" w:type="pct"/>
            <w:vAlign w:val="center"/>
          </w:tcPr>
          <w:p w14:paraId="43C6D9EC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0.2055</w:t>
            </w:r>
          </w:p>
        </w:tc>
        <w:tc>
          <w:tcPr>
            <w:tcW w:w="160" w:type="pct"/>
            <w:vAlign w:val="center"/>
          </w:tcPr>
          <w:p w14:paraId="3EA31364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112BC94F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0.3249</w:t>
            </w:r>
          </w:p>
        </w:tc>
        <w:tc>
          <w:tcPr>
            <w:tcW w:w="221" w:type="pct"/>
            <w:vAlign w:val="center"/>
          </w:tcPr>
          <w:p w14:paraId="57D69757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0.0791</w:t>
            </w:r>
          </w:p>
        </w:tc>
        <w:tc>
          <w:tcPr>
            <w:tcW w:w="245" w:type="pct"/>
            <w:vAlign w:val="center"/>
          </w:tcPr>
          <w:p w14:paraId="5E78D4EC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51.9032</w:t>
            </w:r>
          </w:p>
        </w:tc>
        <w:tc>
          <w:tcPr>
            <w:tcW w:w="245" w:type="pct"/>
            <w:vAlign w:val="center"/>
          </w:tcPr>
          <w:p w14:paraId="5C8D4649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4.0E-05</w:t>
            </w:r>
          </w:p>
        </w:tc>
      </w:tr>
      <w:tr w:rsidR="00717AE7" w:rsidRPr="005C78B8" w14:paraId="5DB9DB86" w14:textId="77777777" w:rsidTr="005C7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30B600A8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rs375151094</w:t>
            </w:r>
          </w:p>
        </w:tc>
        <w:tc>
          <w:tcPr>
            <w:tcW w:w="513" w:type="pct"/>
            <w:vAlign w:val="center"/>
          </w:tcPr>
          <w:p w14:paraId="51440A77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5:98239595:A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:G</w:t>
            </w:r>
          </w:p>
        </w:tc>
        <w:tc>
          <w:tcPr>
            <w:tcW w:w="158" w:type="pct"/>
            <w:vAlign w:val="center"/>
          </w:tcPr>
          <w:p w14:paraId="3A52647A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05E56FB8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98,239,595</w:t>
            </w:r>
          </w:p>
        </w:tc>
        <w:tc>
          <w:tcPr>
            <w:tcW w:w="411" w:type="pct"/>
            <w:vAlign w:val="center"/>
          </w:tcPr>
          <w:p w14:paraId="4DFB9FB0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492A0578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LINC01846(dist=78356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(dist=529037)</w:t>
            </w:r>
          </w:p>
        </w:tc>
        <w:tc>
          <w:tcPr>
            <w:tcW w:w="289" w:type="pct"/>
            <w:vAlign w:val="center"/>
          </w:tcPr>
          <w:p w14:paraId="6C20A0F6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3ACBEB70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141" w:type="pct"/>
            <w:vAlign w:val="center"/>
          </w:tcPr>
          <w:p w14:paraId="3C13FB15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252" w:type="pct"/>
            <w:vAlign w:val="center"/>
          </w:tcPr>
          <w:p w14:paraId="659434D6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0.2076</w:t>
            </w:r>
          </w:p>
        </w:tc>
        <w:tc>
          <w:tcPr>
            <w:tcW w:w="160" w:type="pct"/>
            <w:vAlign w:val="center"/>
          </w:tcPr>
          <w:p w14:paraId="01BBD847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1E64C9CD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0.3126</w:t>
            </w:r>
          </w:p>
        </w:tc>
        <w:tc>
          <w:tcPr>
            <w:tcW w:w="221" w:type="pct"/>
            <w:vAlign w:val="center"/>
          </w:tcPr>
          <w:p w14:paraId="1B9E852F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0.0785</w:t>
            </w:r>
          </w:p>
        </w:tc>
        <w:tc>
          <w:tcPr>
            <w:tcW w:w="245" w:type="pct"/>
            <w:vAlign w:val="center"/>
          </w:tcPr>
          <w:p w14:paraId="2B682009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50.7718</w:t>
            </w:r>
          </w:p>
        </w:tc>
        <w:tc>
          <w:tcPr>
            <w:tcW w:w="245" w:type="pct"/>
            <w:vAlign w:val="center"/>
          </w:tcPr>
          <w:p w14:paraId="54A1C971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6.8E-05</w:t>
            </w:r>
          </w:p>
        </w:tc>
      </w:tr>
      <w:tr w:rsidR="00717AE7" w:rsidRPr="005C78B8" w14:paraId="19C74EDD" w14:textId="77777777" w:rsidTr="005C78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3E279DF7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rs369789810</w:t>
            </w:r>
          </w:p>
        </w:tc>
        <w:tc>
          <w:tcPr>
            <w:tcW w:w="513" w:type="pct"/>
            <w:vAlign w:val="center"/>
          </w:tcPr>
          <w:p w14:paraId="10E3D0FE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chr5:98239733: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C:T</w:t>
            </w:r>
            <w:proofErr w:type="gramEnd"/>
          </w:p>
        </w:tc>
        <w:tc>
          <w:tcPr>
            <w:tcW w:w="158" w:type="pct"/>
            <w:vAlign w:val="center"/>
          </w:tcPr>
          <w:p w14:paraId="0ED565F6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2BB53EFF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98,239,733</w:t>
            </w:r>
          </w:p>
        </w:tc>
        <w:tc>
          <w:tcPr>
            <w:tcW w:w="411" w:type="pct"/>
            <w:vAlign w:val="center"/>
          </w:tcPr>
          <w:p w14:paraId="633E920E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7275FF9F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LINC01846(dist=78494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(dist=528899)</w:t>
            </w:r>
          </w:p>
        </w:tc>
        <w:tc>
          <w:tcPr>
            <w:tcW w:w="289" w:type="pct"/>
            <w:vAlign w:val="center"/>
          </w:tcPr>
          <w:p w14:paraId="33DC5D1D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27ED002C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141" w:type="pct"/>
            <w:vAlign w:val="center"/>
          </w:tcPr>
          <w:p w14:paraId="4A2C5B45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252" w:type="pct"/>
            <w:vAlign w:val="center"/>
          </w:tcPr>
          <w:p w14:paraId="22B64441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0.2032</w:t>
            </w:r>
          </w:p>
        </w:tc>
        <w:tc>
          <w:tcPr>
            <w:tcW w:w="160" w:type="pct"/>
            <w:vAlign w:val="center"/>
          </w:tcPr>
          <w:p w14:paraId="45653174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5626FFB0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0.3306</w:t>
            </w:r>
          </w:p>
        </w:tc>
        <w:tc>
          <w:tcPr>
            <w:tcW w:w="221" w:type="pct"/>
            <w:vAlign w:val="center"/>
          </w:tcPr>
          <w:p w14:paraId="312BE6E5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0.0794</w:t>
            </w:r>
          </w:p>
        </w:tc>
        <w:tc>
          <w:tcPr>
            <w:tcW w:w="245" w:type="pct"/>
            <w:vAlign w:val="center"/>
          </w:tcPr>
          <w:p w14:paraId="7C459E81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52.4915</w:t>
            </w:r>
          </w:p>
        </w:tc>
        <w:tc>
          <w:tcPr>
            <w:tcW w:w="245" w:type="pct"/>
            <w:vAlign w:val="center"/>
          </w:tcPr>
          <w:p w14:paraId="15DEA75D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3.1E-05</w:t>
            </w:r>
          </w:p>
        </w:tc>
      </w:tr>
      <w:tr w:rsidR="00717AE7" w:rsidRPr="005C78B8" w14:paraId="2D07AB04" w14:textId="77777777" w:rsidTr="005C7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0E2930FB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5:98239906:G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:A</w:t>
            </w:r>
          </w:p>
        </w:tc>
        <w:tc>
          <w:tcPr>
            <w:tcW w:w="513" w:type="pct"/>
            <w:vAlign w:val="center"/>
          </w:tcPr>
          <w:p w14:paraId="5D48C59A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5:98239906:G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:A</w:t>
            </w:r>
          </w:p>
        </w:tc>
        <w:tc>
          <w:tcPr>
            <w:tcW w:w="158" w:type="pct"/>
            <w:vAlign w:val="center"/>
          </w:tcPr>
          <w:p w14:paraId="4BD19C88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436EE359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98,239,906</w:t>
            </w:r>
          </w:p>
        </w:tc>
        <w:tc>
          <w:tcPr>
            <w:tcW w:w="411" w:type="pct"/>
            <w:vAlign w:val="center"/>
          </w:tcPr>
          <w:p w14:paraId="1014B449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05551E07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LINC01846(dist=78667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(dist=528726)</w:t>
            </w:r>
          </w:p>
        </w:tc>
        <w:tc>
          <w:tcPr>
            <w:tcW w:w="289" w:type="pct"/>
            <w:vAlign w:val="center"/>
          </w:tcPr>
          <w:p w14:paraId="2D6DAD4A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639DB2F1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141" w:type="pct"/>
            <w:vAlign w:val="center"/>
          </w:tcPr>
          <w:p w14:paraId="33E6B732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252" w:type="pct"/>
            <w:vAlign w:val="center"/>
          </w:tcPr>
          <w:p w14:paraId="350EC55E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0.2065</w:t>
            </w:r>
          </w:p>
        </w:tc>
        <w:tc>
          <w:tcPr>
            <w:tcW w:w="160" w:type="pct"/>
            <w:vAlign w:val="center"/>
          </w:tcPr>
          <w:p w14:paraId="12B67693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7CEFAD8E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0.3150</w:t>
            </w:r>
          </w:p>
        </w:tc>
        <w:tc>
          <w:tcPr>
            <w:tcW w:w="221" w:type="pct"/>
            <w:vAlign w:val="center"/>
          </w:tcPr>
          <w:p w14:paraId="11E21DB8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0.0786</w:t>
            </w:r>
          </w:p>
        </w:tc>
        <w:tc>
          <w:tcPr>
            <w:tcW w:w="245" w:type="pct"/>
            <w:vAlign w:val="center"/>
          </w:tcPr>
          <w:p w14:paraId="2A9ADC82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51.0426</w:t>
            </w:r>
          </w:p>
        </w:tc>
        <w:tc>
          <w:tcPr>
            <w:tcW w:w="245" w:type="pct"/>
            <w:vAlign w:val="center"/>
          </w:tcPr>
          <w:p w14:paraId="120A37B4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6.1E-05</w:t>
            </w:r>
          </w:p>
        </w:tc>
      </w:tr>
      <w:tr w:rsidR="00717AE7" w:rsidRPr="005C78B8" w14:paraId="3C1C3FD0" w14:textId="77777777" w:rsidTr="005C78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1A387BE4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5:98240302:A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:G</w:t>
            </w:r>
          </w:p>
        </w:tc>
        <w:tc>
          <w:tcPr>
            <w:tcW w:w="513" w:type="pct"/>
            <w:vAlign w:val="center"/>
          </w:tcPr>
          <w:p w14:paraId="03F59F97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5:98240302:A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:G</w:t>
            </w:r>
          </w:p>
        </w:tc>
        <w:tc>
          <w:tcPr>
            <w:tcW w:w="158" w:type="pct"/>
            <w:vAlign w:val="center"/>
          </w:tcPr>
          <w:p w14:paraId="00F81B75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49420270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98,240,302</w:t>
            </w:r>
          </w:p>
        </w:tc>
        <w:tc>
          <w:tcPr>
            <w:tcW w:w="411" w:type="pct"/>
            <w:vAlign w:val="center"/>
          </w:tcPr>
          <w:p w14:paraId="04645F9B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19B45EE1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LINC01846(dist=79063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(dist=528330)</w:t>
            </w:r>
          </w:p>
        </w:tc>
        <w:tc>
          <w:tcPr>
            <w:tcW w:w="289" w:type="pct"/>
            <w:vAlign w:val="center"/>
          </w:tcPr>
          <w:p w14:paraId="37A89F9A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5AFFA3D2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141" w:type="pct"/>
            <w:vAlign w:val="center"/>
          </w:tcPr>
          <w:p w14:paraId="1C3C9711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252" w:type="pct"/>
            <w:vAlign w:val="center"/>
          </w:tcPr>
          <w:p w14:paraId="5B7C309B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0.2076</w:t>
            </w:r>
          </w:p>
        </w:tc>
        <w:tc>
          <w:tcPr>
            <w:tcW w:w="160" w:type="pct"/>
            <w:vAlign w:val="center"/>
          </w:tcPr>
          <w:p w14:paraId="46618472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2622F6F6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0.3126</w:t>
            </w:r>
          </w:p>
        </w:tc>
        <w:tc>
          <w:tcPr>
            <w:tcW w:w="221" w:type="pct"/>
            <w:vAlign w:val="center"/>
          </w:tcPr>
          <w:p w14:paraId="26690446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0.0785</w:t>
            </w:r>
          </w:p>
        </w:tc>
        <w:tc>
          <w:tcPr>
            <w:tcW w:w="245" w:type="pct"/>
            <w:vAlign w:val="center"/>
          </w:tcPr>
          <w:p w14:paraId="25D5C12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50.7817</w:t>
            </w:r>
          </w:p>
        </w:tc>
        <w:tc>
          <w:tcPr>
            <w:tcW w:w="245" w:type="pct"/>
            <w:vAlign w:val="center"/>
          </w:tcPr>
          <w:p w14:paraId="145FD933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6.8E-05</w:t>
            </w:r>
          </w:p>
        </w:tc>
      </w:tr>
      <w:tr w:rsidR="00717AE7" w:rsidRPr="005C78B8" w14:paraId="0FC89DE2" w14:textId="77777777" w:rsidTr="005C7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22C8D094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5:98240496:G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:C</w:t>
            </w:r>
          </w:p>
        </w:tc>
        <w:tc>
          <w:tcPr>
            <w:tcW w:w="513" w:type="pct"/>
            <w:vAlign w:val="center"/>
          </w:tcPr>
          <w:p w14:paraId="0CF67238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5:98240496:G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:C</w:t>
            </w:r>
          </w:p>
        </w:tc>
        <w:tc>
          <w:tcPr>
            <w:tcW w:w="158" w:type="pct"/>
            <w:vAlign w:val="center"/>
          </w:tcPr>
          <w:p w14:paraId="65888783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41C39D22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98,240,496</w:t>
            </w:r>
          </w:p>
        </w:tc>
        <w:tc>
          <w:tcPr>
            <w:tcW w:w="411" w:type="pct"/>
            <w:vAlign w:val="center"/>
          </w:tcPr>
          <w:p w14:paraId="086FF473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4A01A41D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LINC01846(dist=79257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(dist=528136)</w:t>
            </w:r>
          </w:p>
        </w:tc>
        <w:tc>
          <w:tcPr>
            <w:tcW w:w="289" w:type="pct"/>
            <w:vAlign w:val="center"/>
          </w:tcPr>
          <w:p w14:paraId="3C01B930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292A394F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141" w:type="pct"/>
            <w:vAlign w:val="center"/>
          </w:tcPr>
          <w:p w14:paraId="53E5617E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252" w:type="pct"/>
            <w:vAlign w:val="center"/>
          </w:tcPr>
          <w:p w14:paraId="21D9F7CA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0.2032</w:t>
            </w:r>
          </w:p>
        </w:tc>
        <w:tc>
          <w:tcPr>
            <w:tcW w:w="160" w:type="pct"/>
            <w:vAlign w:val="center"/>
          </w:tcPr>
          <w:p w14:paraId="4203D221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27A11C59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0.3306</w:t>
            </w:r>
          </w:p>
        </w:tc>
        <w:tc>
          <w:tcPr>
            <w:tcW w:w="221" w:type="pct"/>
            <w:vAlign w:val="center"/>
          </w:tcPr>
          <w:p w14:paraId="6AC94C6F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0.0794</w:t>
            </w:r>
          </w:p>
        </w:tc>
        <w:tc>
          <w:tcPr>
            <w:tcW w:w="245" w:type="pct"/>
            <w:vAlign w:val="center"/>
          </w:tcPr>
          <w:p w14:paraId="478630D1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52.4827</w:t>
            </w:r>
          </w:p>
        </w:tc>
        <w:tc>
          <w:tcPr>
            <w:tcW w:w="245" w:type="pct"/>
            <w:vAlign w:val="center"/>
          </w:tcPr>
          <w:p w14:paraId="020B8A63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3.1E-05</w:t>
            </w:r>
          </w:p>
        </w:tc>
      </w:tr>
      <w:tr w:rsidR="00717AE7" w:rsidRPr="005C78B8" w14:paraId="2B6F1A2B" w14:textId="77777777" w:rsidTr="005C78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1E5D9723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5:98240901:T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:A</w:t>
            </w:r>
          </w:p>
        </w:tc>
        <w:tc>
          <w:tcPr>
            <w:tcW w:w="513" w:type="pct"/>
            <w:vAlign w:val="center"/>
          </w:tcPr>
          <w:p w14:paraId="077BCE65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5:98240901:T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:A</w:t>
            </w:r>
          </w:p>
        </w:tc>
        <w:tc>
          <w:tcPr>
            <w:tcW w:w="158" w:type="pct"/>
            <w:vAlign w:val="center"/>
          </w:tcPr>
          <w:p w14:paraId="33A9A06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0D7B739A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98,240,901</w:t>
            </w:r>
          </w:p>
        </w:tc>
        <w:tc>
          <w:tcPr>
            <w:tcW w:w="411" w:type="pct"/>
            <w:vAlign w:val="center"/>
          </w:tcPr>
          <w:p w14:paraId="540E88CD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4CA3009B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LINC01846(dist=79662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(dist=527731)</w:t>
            </w:r>
          </w:p>
        </w:tc>
        <w:tc>
          <w:tcPr>
            <w:tcW w:w="289" w:type="pct"/>
            <w:vAlign w:val="center"/>
          </w:tcPr>
          <w:p w14:paraId="245B15DF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5562E480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141" w:type="pct"/>
            <w:vAlign w:val="center"/>
          </w:tcPr>
          <w:p w14:paraId="4DE4F032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252" w:type="pct"/>
            <w:vAlign w:val="center"/>
          </w:tcPr>
          <w:p w14:paraId="62DF8501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0.2076</w:t>
            </w:r>
          </w:p>
        </w:tc>
        <w:tc>
          <w:tcPr>
            <w:tcW w:w="160" w:type="pct"/>
            <w:vAlign w:val="center"/>
          </w:tcPr>
          <w:p w14:paraId="33FE6536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417D870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0.3122</w:t>
            </w:r>
          </w:p>
        </w:tc>
        <w:tc>
          <w:tcPr>
            <w:tcW w:w="221" w:type="pct"/>
            <w:vAlign w:val="center"/>
          </w:tcPr>
          <w:p w14:paraId="07B22383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0.0784</w:t>
            </w:r>
          </w:p>
        </w:tc>
        <w:tc>
          <w:tcPr>
            <w:tcW w:w="245" w:type="pct"/>
            <w:vAlign w:val="center"/>
          </w:tcPr>
          <w:p w14:paraId="580917C1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50.7594</w:t>
            </w:r>
          </w:p>
        </w:tc>
        <w:tc>
          <w:tcPr>
            <w:tcW w:w="245" w:type="pct"/>
            <w:vAlign w:val="center"/>
          </w:tcPr>
          <w:p w14:paraId="6FE125AC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6.9E-05</w:t>
            </w:r>
          </w:p>
        </w:tc>
      </w:tr>
      <w:tr w:rsidR="00717AE7" w:rsidRPr="005C78B8" w14:paraId="0ACA0AEC" w14:textId="77777777" w:rsidTr="005C7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604B9FA3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rs142086196</w:t>
            </w:r>
          </w:p>
        </w:tc>
        <w:tc>
          <w:tcPr>
            <w:tcW w:w="513" w:type="pct"/>
            <w:vAlign w:val="center"/>
          </w:tcPr>
          <w:p w14:paraId="50381D03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chr5:98241782: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C:T</w:t>
            </w:r>
            <w:proofErr w:type="gramEnd"/>
          </w:p>
        </w:tc>
        <w:tc>
          <w:tcPr>
            <w:tcW w:w="158" w:type="pct"/>
            <w:vAlign w:val="center"/>
          </w:tcPr>
          <w:p w14:paraId="13BDCC0B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73496E33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98,241,782</w:t>
            </w:r>
          </w:p>
        </w:tc>
        <w:tc>
          <w:tcPr>
            <w:tcW w:w="411" w:type="pct"/>
            <w:vAlign w:val="center"/>
          </w:tcPr>
          <w:p w14:paraId="6315A12C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4FD4FE8F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LINC01846(dist=80543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(dist=526850)</w:t>
            </w:r>
          </w:p>
        </w:tc>
        <w:tc>
          <w:tcPr>
            <w:tcW w:w="289" w:type="pct"/>
            <w:vAlign w:val="center"/>
          </w:tcPr>
          <w:p w14:paraId="39368B2B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7C85B494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141" w:type="pct"/>
            <w:vAlign w:val="center"/>
          </w:tcPr>
          <w:p w14:paraId="306D884E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252" w:type="pct"/>
            <w:vAlign w:val="center"/>
          </w:tcPr>
          <w:p w14:paraId="7512D998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0.2032</w:t>
            </w:r>
          </w:p>
        </w:tc>
        <w:tc>
          <w:tcPr>
            <w:tcW w:w="160" w:type="pct"/>
            <w:vAlign w:val="center"/>
          </w:tcPr>
          <w:p w14:paraId="6F32A470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04DB3F39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0.3306</w:t>
            </w:r>
          </w:p>
        </w:tc>
        <w:tc>
          <w:tcPr>
            <w:tcW w:w="221" w:type="pct"/>
            <w:vAlign w:val="center"/>
          </w:tcPr>
          <w:p w14:paraId="6A151BC9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0.0794</w:t>
            </w:r>
          </w:p>
        </w:tc>
        <w:tc>
          <w:tcPr>
            <w:tcW w:w="245" w:type="pct"/>
            <w:vAlign w:val="center"/>
          </w:tcPr>
          <w:p w14:paraId="46D7E30F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52.4930</w:t>
            </w:r>
          </w:p>
        </w:tc>
        <w:tc>
          <w:tcPr>
            <w:tcW w:w="245" w:type="pct"/>
            <w:vAlign w:val="center"/>
          </w:tcPr>
          <w:p w14:paraId="632E85A6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3.1E-05</w:t>
            </w:r>
          </w:p>
        </w:tc>
      </w:tr>
      <w:tr w:rsidR="00717AE7" w:rsidRPr="005C78B8" w14:paraId="082832D4" w14:textId="77777777" w:rsidTr="005C78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0411BC81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5:98244457:G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:T</w:t>
            </w:r>
          </w:p>
        </w:tc>
        <w:tc>
          <w:tcPr>
            <w:tcW w:w="513" w:type="pct"/>
            <w:vAlign w:val="center"/>
          </w:tcPr>
          <w:p w14:paraId="37796041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5:98244457:G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:T</w:t>
            </w:r>
          </w:p>
        </w:tc>
        <w:tc>
          <w:tcPr>
            <w:tcW w:w="158" w:type="pct"/>
            <w:vAlign w:val="center"/>
          </w:tcPr>
          <w:p w14:paraId="466E6AB7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1500C4CD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98,244,457</w:t>
            </w:r>
          </w:p>
        </w:tc>
        <w:tc>
          <w:tcPr>
            <w:tcW w:w="411" w:type="pct"/>
            <w:vAlign w:val="center"/>
          </w:tcPr>
          <w:p w14:paraId="598AA98A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3796EE65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LINC01846(dist=83218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(dist=524175)</w:t>
            </w:r>
          </w:p>
        </w:tc>
        <w:tc>
          <w:tcPr>
            <w:tcW w:w="289" w:type="pct"/>
            <w:vAlign w:val="center"/>
          </w:tcPr>
          <w:p w14:paraId="34447BAC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42494D4D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141" w:type="pct"/>
            <w:vAlign w:val="center"/>
          </w:tcPr>
          <w:p w14:paraId="11275852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252" w:type="pct"/>
            <w:vAlign w:val="center"/>
          </w:tcPr>
          <w:p w14:paraId="2D73F0FF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0.2032</w:t>
            </w:r>
          </w:p>
        </w:tc>
        <w:tc>
          <w:tcPr>
            <w:tcW w:w="160" w:type="pct"/>
            <w:vAlign w:val="center"/>
          </w:tcPr>
          <w:p w14:paraId="53F12ABF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6601BF7F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0.3306</w:t>
            </w:r>
          </w:p>
        </w:tc>
        <w:tc>
          <w:tcPr>
            <w:tcW w:w="221" w:type="pct"/>
            <w:vAlign w:val="center"/>
          </w:tcPr>
          <w:p w14:paraId="6C1C4A5E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0.0794</w:t>
            </w:r>
          </w:p>
        </w:tc>
        <w:tc>
          <w:tcPr>
            <w:tcW w:w="245" w:type="pct"/>
            <w:vAlign w:val="center"/>
          </w:tcPr>
          <w:p w14:paraId="145DF32F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52.4713</w:t>
            </w:r>
          </w:p>
        </w:tc>
        <w:tc>
          <w:tcPr>
            <w:tcW w:w="245" w:type="pct"/>
            <w:vAlign w:val="center"/>
          </w:tcPr>
          <w:p w14:paraId="73470F70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3.1E-05</w:t>
            </w:r>
          </w:p>
        </w:tc>
      </w:tr>
      <w:tr w:rsidR="00717AE7" w:rsidRPr="005C78B8" w14:paraId="6990F09E" w14:textId="77777777" w:rsidTr="005C7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09329B4D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rs36172267</w:t>
            </w:r>
          </w:p>
        </w:tc>
        <w:tc>
          <w:tcPr>
            <w:tcW w:w="513" w:type="pct"/>
            <w:vAlign w:val="center"/>
          </w:tcPr>
          <w:p w14:paraId="757C99DC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5:98246772:G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:A</w:t>
            </w:r>
          </w:p>
        </w:tc>
        <w:tc>
          <w:tcPr>
            <w:tcW w:w="158" w:type="pct"/>
            <w:vAlign w:val="center"/>
          </w:tcPr>
          <w:p w14:paraId="4827724D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2C58C4AC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98,246,772</w:t>
            </w:r>
          </w:p>
        </w:tc>
        <w:tc>
          <w:tcPr>
            <w:tcW w:w="411" w:type="pct"/>
            <w:vAlign w:val="center"/>
          </w:tcPr>
          <w:p w14:paraId="647DC603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48223E86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LINC01846(dist=85533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(dist=521860)</w:t>
            </w:r>
          </w:p>
        </w:tc>
        <w:tc>
          <w:tcPr>
            <w:tcW w:w="289" w:type="pct"/>
            <w:vAlign w:val="center"/>
          </w:tcPr>
          <w:p w14:paraId="64C587EC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08FC627F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141" w:type="pct"/>
            <w:vAlign w:val="center"/>
          </w:tcPr>
          <w:p w14:paraId="555B5BFB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252" w:type="pct"/>
            <w:vAlign w:val="center"/>
          </w:tcPr>
          <w:p w14:paraId="2CE48EB7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0.2032</w:t>
            </w:r>
          </w:p>
        </w:tc>
        <w:tc>
          <w:tcPr>
            <w:tcW w:w="160" w:type="pct"/>
            <w:vAlign w:val="center"/>
          </w:tcPr>
          <w:p w14:paraId="5743D6D9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609630E6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0.3306</w:t>
            </w:r>
          </w:p>
        </w:tc>
        <w:tc>
          <w:tcPr>
            <w:tcW w:w="221" w:type="pct"/>
            <w:vAlign w:val="center"/>
          </w:tcPr>
          <w:p w14:paraId="7CDEE13C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0.0794</w:t>
            </w:r>
          </w:p>
        </w:tc>
        <w:tc>
          <w:tcPr>
            <w:tcW w:w="245" w:type="pct"/>
            <w:vAlign w:val="center"/>
          </w:tcPr>
          <w:p w14:paraId="0D73BA67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52.4872</w:t>
            </w:r>
          </w:p>
        </w:tc>
        <w:tc>
          <w:tcPr>
            <w:tcW w:w="245" w:type="pct"/>
            <w:vAlign w:val="center"/>
          </w:tcPr>
          <w:p w14:paraId="2BC2C1C8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3.1E-05</w:t>
            </w:r>
          </w:p>
        </w:tc>
      </w:tr>
      <w:tr w:rsidR="00717AE7" w:rsidRPr="005C78B8" w14:paraId="2CE1AE27" w14:textId="77777777" w:rsidTr="005C78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786BCADE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5:98247104:A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:G</w:t>
            </w:r>
          </w:p>
        </w:tc>
        <w:tc>
          <w:tcPr>
            <w:tcW w:w="513" w:type="pct"/>
            <w:vAlign w:val="center"/>
          </w:tcPr>
          <w:p w14:paraId="5A528EF3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5:98247104:A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:G</w:t>
            </w:r>
          </w:p>
        </w:tc>
        <w:tc>
          <w:tcPr>
            <w:tcW w:w="158" w:type="pct"/>
            <w:vAlign w:val="center"/>
          </w:tcPr>
          <w:p w14:paraId="2C42D420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1AD08CEB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98,247,104</w:t>
            </w:r>
          </w:p>
        </w:tc>
        <w:tc>
          <w:tcPr>
            <w:tcW w:w="411" w:type="pct"/>
            <w:vAlign w:val="center"/>
          </w:tcPr>
          <w:p w14:paraId="4DBADD2D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14C3DDF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LINC01846(dist=85865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(dist=521528)</w:t>
            </w:r>
          </w:p>
        </w:tc>
        <w:tc>
          <w:tcPr>
            <w:tcW w:w="289" w:type="pct"/>
            <w:vAlign w:val="center"/>
          </w:tcPr>
          <w:p w14:paraId="392725AC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2DDD0244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141" w:type="pct"/>
            <w:vAlign w:val="center"/>
          </w:tcPr>
          <w:p w14:paraId="12ACA8D2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252" w:type="pct"/>
            <w:vAlign w:val="center"/>
          </w:tcPr>
          <w:p w14:paraId="04D54A06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0.2055</w:t>
            </w:r>
          </w:p>
        </w:tc>
        <w:tc>
          <w:tcPr>
            <w:tcW w:w="160" w:type="pct"/>
            <w:vAlign w:val="center"/>
          </w:tcPr>
          <w:p w14:paraId="0585717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6B5EBF4A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0.3249</w:t>
            </w:r>
          </w:p>
        </w:tc>
        <w:tc>
          <w:tcPr>
            <w:tcW w:w="221" w:type="pct"/>
            <w:vAlign w:val="center"/>
          </w:tcPr>
          <w:p w14:paraId="2CDD6AA7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0.0791</w:t>
            </w:r>
          </w:p>
        </w:tc>
        <w:tc>
          <w:tcPr>
            <w:tcW w:w="245" w:type="pct"/>
            <w:vAlign w:val="center"/>
          </w:tcPr>
          <w:p w14:paraId="45514A61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51.9111</w:t>
            </w:r>
          </w:p>
        </w:tc>
        <w:tc>
          <w:tcPr>
            <w:tcW w:w="245" w:type="pct"/>
            <w:vAlign w:val="center"/>
          </w:tcPr>
          <w:p w14:paraId="5A9F508A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4.0E-05</w:t>
            </w:r>
          </w:p>
        </w:tc>
      </w:tr>
      <w:tr w:rsidR="00717AE7" w:rsidRPr="005C78B8" w14:paraId="50BDDBF0" w14:textId="77777777" w:rsidTr="005C7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68E2D6D9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rs28970359</w:t>
            </w:r>
          </w:p>
        </w:tc>
        <w:tc>
          <w:tcPr>
            <w:tcW w:w="513" w:type="pct"/>
            <w:vAlign w:val="center"/>
          </w:tcPr>
          <w:p w14:paraId="61592403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chr5:98249364: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C:T</w:t>
            </w:r>
            <w:proofErr w:type="gramEnd"/>
          </w:p>
        </w:tc>
        <w:tc>
          <w:tcPr>
            <w:tcW w:w="158" w:type="pct"/>
            <w:vAlign w:val="center"/>
          </w:tcPr>
          <w:p w14:paraId="33C7777C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063F9536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98,249,364</w:t>
            </w:r>
          </w:p>
        </w:tc>
        <w:tc>
          <w:tcPr>
            <w:tcW w:w="411" w:type="pct"/>
            <w:vAlign w:val="center"/>
          </w:tcPr>
          <w:p w14:paraId="504BDED4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09B05D49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LINC01846(dist=88125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(dist=519268)</w:t>
            </w:r>
          </w:p>
        </w:tc>
        <w:tc>
          <w:tcPr>
            <w:tcW w:w="289" w:type="pct"/>
            <w:vAlign w:val="center"/>
          </w:tcPr>
          <w:p w14:paraId="4DF76D12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2820242E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141" w:type="pct"/>
            <w:vAlign w:val="center"/>
          </w:tcPr>
          <w:p w14:paraId="7418CDFA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252" w:type="pct"/>
            <w:vAlign w:val="center"/>
          </w:tcPr>
          <w:p w14:paraId="76A2E4C8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0.2016</w:t>
            </w:r>
          </w:p>
        </w:tc>
        <w:tc>
          <w:tcPr>
            <w:tcW w:w="160" w:type="pct"/>
            <w:vAlign w:val="center"/>
          </w:tcPr>
          <w:p w14:paraId="622FBB53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5C3243EE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0.3275</w:t>
            </w:r>
          </w:p>
        </w:tc>
        <w:tc>
          <w:tcPr>
            <w:tcW w:w="221" w:type="pct"/>
            <w:vAlign w:val="center"/>
          </w:tcPr>
          <w:p w14:paraId="0F64E711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0.0801</w:t>
            </w:r>
          </w:p>
        </w:tc>
        <w:tc>
          <w:tcPr>
            <w:tcW w:w="245" w:type="pct"/>
            <w:vAlign w:val="center"/>
          </w:tcPr>
          <w:p w14:paraId="2D013658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51.0746</w:t>
            </w:r>
          </w:p>
        </w:tc>
        <w:tc>
          <w:tcPr>
            <w:tcW w:w="245" w:type="pct"/>
            <w:vAlign w:val="center"/>
          </w:tcPr>
          <w:p w14:paraId="228E862B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4.3E-05</w:t>
            </w:r>
          </w:p>
        </w:tc>
      </w:tr>
      <w:tr w:rsidR="00717AE7" w:rsidRPr="005C78B8" w14:paraId="27F96BBA" w14:textId="77777777" w:rsidTr="005C78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1EAB687F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chr5:98249758: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C:T</w:t>
            </w:r>
            <w:proofErr w:type="gramEnd"/>
          </w:p>
        </w:tc>
        <w:tc>
          <w:tcPr>
            <w:tcW w:w="513" w:type="pct"/>
            <w:vAlign w:val="center"/>
          </w:tcPr>
          <w:p w14:paraId="30D48F9A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chr5:98249758: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C:T</w:t>
            </w:r>
            <w:proofErr w:type="gramEnd"/>
          </w:p>
        </w:tc>
        <w:tc>
          <w:tcPr>
            <w:tcW w:w="158" w:type="pct"/>
            <w:vAlign w:val="center"/>
          </w:tcPr>
          <w:p w14:paraId="6595DB03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40FFFAA6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98,249,758</w:t>
            </w:r>
          </w:p>
        </w:tc>
        <w:tc>
          <w:tcPr>
            <w:tcW w:w="411" w:type="pct"/>
            <w:vAlign w:val="center"/>
          </w:tcPr>
          <w:p w14:paraId="373F961C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1D6E87EA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LINC01846(dist=88519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(dist=518874)</w:t>
            </w:r>
          </w:p>
        </w:tc>
        <w:tc>
          <w:tcPr>
            <w:tcW w:w="289" w:type="pct"/>
            <w:vAlign w:val="center"/>
          </w:tcPr>
          <w:p w14:paraId="3460EA62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050C8B4B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141" w:type="pct"/>
            <w:vAlign w:val="center"/>
          </w:tcPr>
          <w:p w14:paraId="4D487FFB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252" w:type="pct"/>
            <w:vAlign w:val="center"/>
          </w:tcPr>
          <w:p w14:paraId="7162A1D0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0.2016</w:t>
            </w:r>
          </w:p>
        </w:tc>
        <w:tc>
          <w:tcPr>
            <w:tcW w:w="160" w:type="pct"/>
            <w:vAlign w:val="center"/>
          </w:tcPr>
          <w:p w14:paraId="6FE69C66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7D0AEE5C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0.3276</w:t>
            </w:r>
          </w:p>
        </w:tc>
        <w:tc>
          <w:tcPr>
            <w:tcW w:w="221" w:type="pct"/>
            <w:vAlign w:val="center"/>
          </w:tcPr>
          <w:p w14:paraId="276742A0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0.0801</w:t>
            </w:r>
          </w:p>
        </w:tc>
        <w:tc>
          <w:tcPr>
            <w:tcW w:w="245" w:type="pct"/>
            <w:vAlign w:val="center"/>
          </w:tcPr>
          <w:p w14:paraId="3F73A9B3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51.0686</w:t>
            </w:r>
          </w:p>
        </w:tc>
        <w:tc>
          <w:tcPr>
            <w:tcW w:w="245" w:type="pct"/>
            <w:vAlign w:val="center"/>
          </w:tcPr>
          <w:p w14:paraId="53420CFF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4.3E-05</w:t>
            </w:r>
          </w:p>
        </w:tc>
      </w:tr>
      <w:tr w:rsidR="00717AE7" w:rsidRPr="005C78B8" w14:paraId="760E08FC" w14:textId="77777777" w:rsidTr="005C7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26A6974A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5:98251313:T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:C</w:t>
            </w:r>
          </w:p>
        </w:tc>
        <w:tc>
          <w:tcPr>
            <w:tcW w:w="513" w:type="pct"/>
            <w:vAlign w:val="center"/>
          </w:tcPr>
          <w:p w14:paraId="6006A7C1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5:98251313:T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:C</w:t>
            </w:r>
          </w:p>
        </w:tc>
        <w:tc>
          <w:tcPr>
            <w:tcW w:w="158" w:type="pct"/>
            <w:vAlign w:val="center"/>
          </w:tcPr>
          <w:p w14:paraId="7A5E87F4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17928A9D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98,251,313</w:t>
            </w:r>
          </w:p>
        </w:tc>
        <w:tc>
          <w:tcPr>
            <w:tcW w:w="411" w:type="pct"/>
            <w:vAlign w:val="center"/>
          </w:tcPr>
          <w:p w14:paraId="6BDC5CF5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7FE71E7B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LINC01846(dist=90074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(dist=517319)</w:t>
            </w:r>
          </w:p>
        </w:tc>
        <w:tc>
          <w:tcPr>
            <w:tcW w:w="289" w:type="pct"/>
            <w:vAlign w:val="center"/>
          </w:tcPr>
          <w:p w14:paraId="60896212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11844374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141" w:type="pct"/>
            <w:vAlign w:val="center"/>
          </w:tcPr>
          <w:p w14:paraId="1A1C76BC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252" w:type="pct"/>
            <w:vAlign w:val="center"/>
          </w:tcPr>
          <w:p w14:paraId="5103C99C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0.2044</w:t>
            </w:r>
          </w:p>
        </w:tc>
        <w:tc>
          <w:tcPr>
            <w:tcW w:w="160" w:type="pct"/>
            <w:vAlign w:val="center"/>
          </w:tcPr>
          <w:p w14:paraId="195A522C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390F160F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0.3277</w:t>
            </w:r>
          </w:p>
        </w:tc>
        <w:tc>
          <w:tcPr>
            <w:tcW w:w="221" w:type="pct"/>
            <w:vAlign w:val="center"/>
          </w:tcPr>
          <w:p w14:paraId="12CE2082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0.0792</w:t>
            </w:r>
          </w:p>
        </w:tc>
        <w:tc>
          <w:tcPr>
            <w:tcW w:w="245" w:type="pct"/>
            <w:vAlign w:val="center"/>
          </w:tcPr>
          <w:p w14:paraId="08C1D3A7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52.2212</w:t>
            </w:r>
          </w:p>
        </w:tc>
        <w:tc>
          <w:tcPr>
            <w:tcW w:w="245" w:type="pct"/>
            <w:vAlign w:val="center"/>
          </w:tcPr>
          <w:p w14:paraId="0EE15888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3.5E-05</w:t>
            </w:r>
          </w:p>
        </w:tc>
      </w:tr>
      <w:tr w:rsidR="00717AE7" w:rsidRPr="005C78B8" w14:paraId="6B42F484" w14:textId="77777777" w:rsidTr="005C78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137B9280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5:98254474:T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:C</w:t>
            </w:r>
          </w:p>
        </w:tc>
        <w:tc>
          <w:tcPr>
            <w:tcW w:w="513" w:type="pct"/>
            <w:vAlign w:val="center"/>
          </w:tcPr>
          <w:p w14:paraId="06B00229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5:98254474:T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:C</w:t>
            </w:r>
          </w:p>
        </w:tc>
        <w:tc>
          <w:tcPr>
            <w:tcW w:w="158" w:type="pct"/>
            <w:vAlign w:val="center"/>
          </w:tcPr>
          <w:p w14:paraId="294F8137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6A1CD5CC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98,254,474</w:t>
            </w:r>
          </w:p>
        </w:tc>
        <w:tc>
          <w:tcPr>
            <w:tcW w:w="411" w:type="pct"/>
            <w:vAlign w:val="center"/>
          </w:tcPr>
          <w:p w14:paraId="6F42E380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741E9105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LINC01846(dist=93235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(dist=514158)</w:t>
            </w:r>
          </w:p>
        </w:tc>
        <w:tc>
          <w:tcPr>
            <w:tcW w:w="289" w:type="pct"/>
            <w:vAlign w:val="center"/>
          </w:tcPr>
          <w:p w14:paraId="53AE5FD5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639F4153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141" w:type="pct"/>
            <w:vAlign w:val="center"/>
          </w:tcPr>
          <w:p w14:paraId="6F99E9E9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252" w:type="pct"/>
            <w:vAlign w:val="center"/>
          </w:tcPr>
          <w:p w14:paraId="7EAF8AE6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0.2044</w:t>
            </w:r>
          </w:p>
        </w:tc>
        <w:tc>
          <w:tcPr>
            <w:tcW w:w="160" w:type="pct"/>
            <w:vAlign w:val="center"/>
          </w:tcPr>
          <w:p w14:paraId="2F70921E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0CA2466B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0.3276</w:t>
            </w:r>
          </w:p>
        </w:tc>
        <w:tc>
          <w:tcPr>
            <w:tcW w:w="221" w:type="pct"/>
            <w:vAlign w:val="center"/>
          </w:tcPr>
          <w:p w14:paraId="48742F3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0.0792</w:t>
            </w:r>
          </w:p>
        </w:tc>
        <w:tc>
          <w:tcPr>
            <w:tcW w:w="245" w:type="pct"/>
            <w:vAlign w:val="center"/>
          </w:tcPr>
          <w:p w14:paraId="2C444199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52.2154</w:t>
            </w:r>
          </w:p>
        </w:tc>
        <w:tc>
          <w:tcPr>
            <w:tcW w:w="245" w:type="pct"/>
            <w:vAlign w:val="center"/>
          </w:tcPr>
          <w:p w14:paraId="519564A5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3.5E-05</w:t>
            </w:r>
          </w:p>
        </w:tc>
      </w:tr>
      <w:tr w:rsidR="00717AE7" w:rsidRPr="005C78B8" w14:paraId="55BADD85" w14:textId="77777777" w:rsidTr="005C7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02AB5F59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5:98254894:G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:T</w:t>
            </w:r>
          </w:p>
        </w:tc>
        <w:tc>
          <w:tcPr>
            <w:tcW w:w="513" w:type="pct"/>
            <w:vAlign w:val="center"/>
          </w:tcPr>
          <w:p w14:paraId="03758252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5:98254894:G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:T</w:t>
            </w:r>
          </w:p>
        </w:tc>
        <w:tc>
          <w:tcPr>
            <w:tcW w:w="158" w:type="pct"/>
            <w:vAlign w:val="center"/>
          </w:tcPr>
          <w:p w14:paraId="4E1544FA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21041CB4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98,254,894</w:t>
            </w:r>
          </w:p>
        </w:tc>
        <w:tc>
          <w:tcPr>
            <w:tcW w:w="411" w:type="pct"/>
            <w:vAlign w:val="center"/>
          </w:tcPr>
          <w:p w14:paraId="35CDF38B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3904E048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LINC01846(dist=93655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(dist=513738)</w:t>
            </w:r>
          </w:p>
        </w:tc>
        <w:tc>
          <w:tcPr>
            <w:tcW w:w="289" w:type="pct"/>
            <w:vAlign w:val="center"/>
          </w:tcPr>
          <w:p w14:paraId="0B1CFA42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71B9701E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141" w:type="pct"/>
            <w:vAlign w:val="center"/>
          </w:tcPr>
          <w:p w14:paraId="720F2D4D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252" w:type="pct"/>
            <w:vAlign w:val="center"/>
          </w:tcPr>
          <w:p w14:paraId="4B49CD4C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0.2015</w:t>
            </w:r>
          </w:p>
        </w:tc>
        <w:tc>
          <w:tcPr>
            <w:tcW w:w="160" w:type="pct"/>
            <w:vAlign w:val="center"/>
          </w:tcPr>
          <w:p w14:paraId="6955ACDB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16D53C01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0.3278</w:t>
            </w:r>
          </w:p>
        </w:tc>
        <w:tc>
          <w:tcPr>
            <w:tcW w:w="221" w:type="pct"/>
            <w:vAlign w:val="center"/>
          </w:tcPr>
          <w:p w14:paraId="0D6BC22A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0.0801</w:t>
            </w:r>
          </w:p>
        </w:tc>
        <w:tc>
          <w:tcPr>
            <w:tcW w:w="245" w:type="pct"/>
            <w:vAlign w:val="center"/>
          </w:tcPr>
          <w:p w14:paraId="7A0489E4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51.0691</w:t>
            </w:r>
          </w:p>
        </w:tc>
        <w:tc>
          <w:tcPr>
            <w:tcW w:w="245" w:type="pct"/>
            <w:vAlign w:val="center"/>
          </w:tcPr>
          <w:p w14:paraId="1B2AD85B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4.3E-05</w:t>
            </w:r>
          </w:p>
        </w:tc>
      </w:tr>
      <w:tr w:rsidR="00717AE7" w:rsidRPr="005C78B8" w14:paraId="6ABAB37F" w14:textId="77777777" w:rsidTr="005C78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7CD11593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5:98255322:T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:G</w:t>
            </w:r>
          </w:p>
        </w:tc>
        <w:tc>
          <w:tcPr>
            <w:tcW w:w="513" w:type="pct"/>
            <w:vAlign w:val="center"/>
          </w:tcPr>
          <w:p w14:paraId="7C359592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5:98255322:T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:G</w:t>
            </w:r>
          </w:p>
        </w:tc>
        <w:tc>
          <w:tcPr>
            <w:tcW w:w="158" w:type="pct"/>
            <w:vAlign w:val="center"/>
          </w:tcPr>
          <w:p w14:paraId="2EB7F4E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623B2D4A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98,255,322</w:t>
            </w:r>
          </w:p>
        </w:tc>
        <w:tc>
          <w:tcPr>
            <w:tcW w:w="411" w:type="pct"/>
            <w:vAlign w:val="center"/>
          </w:tcPr>
          <w:p w14:paraId="134554E4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65D65C9B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LINC01846(dist=94083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(dist=513310)</w:t>
            </w:r>
          </w:p>
        </w:tc>
        <w:tc>
          <w:tcPr>
            <w:tcW w:w="289" w:type="pct"/>
            <w:vAlign w:val="center"/>
          </w:tcPr>
          <w:p w14:paraId="6BABA5D6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3305E26D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141" w:type="pct"/>
            <w:vAlign w:val="center"/>
          </w:tcPr>
          <w:p w14:paraId="03CC47CB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252" w:type="pct"/>
            <w:vAlign w:val="center"/>
          </w:tcPr>
          <w:p w14:paraId="4EEAE234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0.2044</w:t>
            </w:r>
          </w:p>
        </w:tc>
        <w:tc>
          <w:tcPr>
            <w:tcW w:w="160" w:type="pct"/>
            <w:vAlign w:val="center"/>
          </w:tcPr>
          <w:p w14:paraId="23F4CC3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014B4655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0.3274</w:t>
            </w:r>
          </w:p>
        </w:tc>
        <w:tc>
          <w:tcPr>
            <w:tcW w:w="221" w:type="pct"/>
            <w:vAlign w:val="center"/>
          </w:tcPr>
          <w:p w14:paraId="3FD5D105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0.0792</w:t>
            </w:r>
          </w:p>
        </w:tc>
        <w:tc>
          <w:tcPr>
            <w:tcW w:w="245" w:type="pct"/>
            <w:vAlign w:val="center"/>
          </w:tcPr>
          <w:p w14:paraId="08C071C1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52.1681</w:t>
            </w:r>
          </w:p>
        </w:tc>
        <w:tc>
          <w:tcPr>
            <w:tcW w:w="245" w:type="pct"/>
            <w:vAlign w:val="center"/>
          </w:tcPr>
          <w:p w14:paraId="59D8BC3F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3.6E-05</w:t>
            </w:r>
          </w:p>
        </w:tc>
      </w:tr>
      <w:tr w:rsidR="00717AE7" w:rsidRPr="005C78B8" w14:paraId="4C403A56" w14:textId="77777777" w:rsidTr="005C7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1784FD95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5:98256950:G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:T</w:t>
            </w:r>
          </w:p>
        </w:tc>
        <w:tc>
          <w:tcPr>
            <w:tcW w:w="513" w:type="pct"/>
            <w:vAlign w:val="center"/>
          </w:tcPr>
          <w:p w14:paraId="64010CED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5:98256950:G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:T</w:t>
            </w:r>
          </w:p>
        </w:tc>
        <w:tc>
          <w:tcPr>
            <w:tcW w:w="158" w:type="pct"/>
            <w:vAlign w:val="center"/>
          </w:tcPr>
          <w:p w14:paraId="1759CB19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6AD1403E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98,256,950</w:t>
            </w:r>
          </w:p>
        </w:tc>
        <w:tc>
          <w:tcPr>
            <w:tcW w:w="411" w:type="pct"/>
            <w:vAlign w:val="center"/>
          </w:tcPr>
          <w:p w14:paraId="789A7345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58451BDF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LINC01846(dist=95711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(dist=511682)</w:t>
            </w:r>
          </w:p>
        </w:tc>
        <w:tc>
          <w:tcPr>
            <w:tcW w:w="289" w:type="pct"/>
            <w:vAlign w:val="center"/>
          </w:tcPr>
          <w:p w14:paraId="6E4B12F3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5122E56B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141" w:type="pct"/>
            <w:vAlign w:val="center"/>
          </w:tcPr>
          <w:p w14:paraId="42C81E80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252" w:type="pct"/>
            <w:vAlign w:val="center"/>
          </w:tcPr>
          <w:p w14:paraId="1246EC2B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0.2008</w:t>
            </w:r>
          </w:p>
        </w:tc>
        <w:tc>
          <w:tcPr>
            <w:tcW w:w="160" w:type="pct"/>
            <w:vAlign w:val="center"/>
          </w:tcPr>
          <w:p w14:paraId="45DEF507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156AEB5B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0.3294</w:t>
            </w:r>
          </w:p>
        </w:tc>
        <w:tc>
          <w:tcPr>
            <w:tcW w:w="221" w:type="pct"/>
            <w:vAlign w:val="center"/>
          </w:tcPr>
          <w:p w14:paraId="41D3C56B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0.0806</w:t>
            </w:r>
          </w:p>
        </w:tc>
        <w:tc>
          <w:tcPr>
            <w:tcW w:w="245" w:type="pct"/>
            <w:vAlign w:val="center"/>
          </w:tcPr>
          <w:p w14:paraId="74497F05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50.7534</w:t>
            </w:r>
          </w:p>
        </w:tc>
        <w:tc>
          <w:tcPr>
            <w:tcW w:w="245" w:type="pct"/>
            <w:vAlign w:val="center"/>
          </w:tcPr>
          <w:p w14:paraId="429AEB43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4.3E-05</w:t>
            </w:r>
          </w:p>
        </w:tc>
      </w:tr>
      <w:tr w:rsidR="00717AE7" w:rsidRPr="005C78B8" w14:paraId="14B168E4" w14:textId="77777777" w:rsidTr="005C78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570ADCA4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lastRenderedPageBreak/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5:98257307:A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:G</w:t>
            </w:r>
          </w:p>
        </w:tc>
        <w:tc>
          <w:tcPr>
            <w:tcW w:w="513" w:type="pct"/>
            <w:vAlign w:val="center"/>
          </w:tcPr>
          <w:p w14:paraId="56BF72E4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5:98257307:A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:G</w:t>
            </w:r>
          </w:p>
        </w:tc>
        <w:tc>
          <w:tcPr>
            <w:tcW w:w="158" w:type="pct"/>
            <w:vAlign w:val="center"/>
          </w:tcPr>
          <w:p w14:paraId="09A78393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7A6F63B5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98,257,307</w:t>
            </w:r>
          </w:p>
        </w:tc>
        <w:tc>
          <w:tcPr>
            <w:tcW w:w="411" w:type="pct"/>
            <w:vAlign w:val="center"/>
          </w:tcPr>
          <w:p w14:paraId="1E5117A2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28046583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LINC01846(dist=96068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(dist=511325)</w:t>
            </w:r>
          </w:p>
        </w:tc>
        <w:tc>
          <w:tcPr>
            <w:tcW w:w="289" w:type="pct"/>
            <w:vAlign w:val="center"/>
          </w:tcPr>
          <w:p w14:paraId="4BB72D41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4D4FE836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141" w:type="pct"/>
            <w:vAlign w:val="center"/>
          </w:tcPr>
          <w:p w14:paraId="0D8C320B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252" w:type="pct"/>
            <w:vAlign w:val="center"/>
          </w:tcPr>
          <w:p w14:paraId="56687BFA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0.2026</w:t>
            </w:r>
          </w:p>
        </w:tc>
        <w:tc>
          <w:tcPr>
            <w:tcW w:w="160" w:type="pct"/>
            <w:vAlign w:val="center"/>
          </w:tcPr>
          <w:p w14:paraId="01691791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37B9BED0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0.3321</w:t>
            </w:r>
          </w:p>
        </w:tc>
        <w:tc>
          <w:tcPr>
            <w:tcW w:w="221" w:type="pct"/>
            <w:vAlign w:val="center"/>
          </w:tcPr>
          <w:p w14:paraId="6BDA00B0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0.0798</w:t>
            </w:r>
          </w:p>
        </w:tc>
        <w:tc>
          <w:tcPr>
            <w:tcW w:w="245" w:type="pct"/>
            <w:vAlign w:val="center"/>
          </w:tcPr>
          <w:p w14:paraId="25593E0D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52.1351</w:t>
            </w:r>
          </w:p>
        </w:tc>
        <w:tc>
          <w:tcPr>
            <w:tcW w:w="245" w:type="pct"/>
            <w:vAlign w:val="center"/>
          </w:tcPr>
          <w:p w14:paraId="6BAE3197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3.2E-05</w:t>
            </w:r>
          </w:p>
        </w:tc>
      </w:tr>
      <w:tr w:rsidR="00717AE7" w:rsidRPr="005C78B8" w14:paraId="47EB0498" w14:textId="77777777" w:rsidTr="005C7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7511B031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chr5:98259083: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C:T</w:t>
            </w:r>
            <w:proofErr w:type="gramEnd"/>
          </w:p>
        </w:tc>
        <w:tc>
          <w:tcPr>
            <w:tcW w:w="513" w:type="pct"/>
            <w:vAlign w:val="center"/>
          </w:tcPr>
          <w:p w14:paraId="42A13EF0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chr5:98259083: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C:T</w:t>
            </w:r>
            <w:proofErr w:type="gramEnd"/>
          </w:p>
        </w:tc>
        <w:tc>
          <w:tcPr>
            <w:tcW w:w="158" w:type="pct"/>
            <w:vAlign w:val="center"/>
          </w:tcPr>
          <w:p w14:paraId="3EF84FD5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571B85A1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98,259,083</w:t>
            </w:r>
          </w:p>
        </w:tc>
        <w:tc>
          <w:tcPr>
            <w:tcW w:w="411" w:type="pct"/>
            <w:vAlign w:val="center"/>
          </w:tcPr>
          <w:p w14:paraId="55E256DE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672B5345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LINC01846(dist=97844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(dist=509549)</w:t>
            </w:r>
          </w:p>
        </w:tc>
        <w:tc>
          <w:tcPr>
            <w:tcW w:w="289" w:type="pct"/>
            <w:vAlign w:val="center"/>
          </w:tcPr>
          <w:p w14:paraId="042668FE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50969377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141" w:type="pct"/>
            <w:vAlign w:val="center"/>
          </w:tcPr>
          <w:p w14:paraId="3BA4291A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252" w:type="pct"/>
            <w:vAlign w:val="center"/>
          </w:tcPr>
          <w:p w14:paraId="23C9A15D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0.2036</w:t>
            </w:r>
          </w:p>
        </w:tc>
        <w:tc>
          <w:tcPr>
            <w:tcW w:w="160" w:type="pct"/>
            <w:vAlign w:val="center"/>
          </w:tcPr>
          <w:p w14:paraId="09403B3D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002D4D75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0.3293</w:t>
            </w:r>
          </w:p>
        </w:tc>
        <w:tc>
          <w:tcPr>
            <w:tcW w:w="221" w:type="pct"/>
            <w:vAlign w:val="center"/>
          </w:tcPr>
          <w:p w14:paraId="6501411E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0.0797</w:t>
            </w:r>
          </w:p>
        </w:tc>
        <w:tc>
          <w:tcPr>
            <w:tcW w:w="245" w:type="pct"/>
            <w:vAlign w:val="center"/>
          </w:tcPr>
          <w:p w14:paraId="7C2BFDE7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51.8412</w:t>
            </w:r>
          </w:p>
        </w:tc>
        <w:tc>
          <w:tcPr>
            <w:tcW w:w="245" w:type="pct"/>
            <w:vAlign w:val="center"/>
          </w:tcPr>
          <w:p w14:paraId="3EB8859F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3.6E-05</w:t>
            </w:r>
          </w:p>
        </w:tc>
      </w:tr>
      <w:tr w:rsidR="00717AE7" w:rsidRPr="005C78B8" w14:paraId="7B78E2AF" w14:textId="77777777" w:rsidTr="005C78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1E1C2146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rs7701695</w:t>
            </w:r>
          </w:p>
        </w:tc>
        <w:tc>
          <w:tcPr>
            <w:tcW w:w="513" w:type="pct"/>
            <w:vAlign w:val="center"/>
          </w:tcPr>
          <w:p w14:paraId="38353D0B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5:98261085:G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:C</w:t>
            </w:r>
          </w:p>
        </w:tc>
        <w:tc>
          <w:tcPr>
            <w:tcW w:w="158" w:type="pct"/>
            <w:vAlign w:val="center"/>
          </w:tcPr>
          <w:p w14:paraId="6D7394D4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</w:t>
            </w:r>
          </w:p>
        </w:tc>
        <w:tc>
          <w:tcPr>
            <w:tcW w:w="330" w:type="pct"/>
            <w:vAlign w:val="center"/>
          </w:tcPr>
          <w:p w14:paraId="06216DF3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98,261,085</w:t>
            </w:r>
          </w:p>
        </w:tc>
        <w:tc>
          <w:tcPr>
            <w:tcW w:w="411" w:type="pct"/>
            <w:vAlign w:val="center"/>
          </w:tcPr>
          <w:p w14:paraId="4B83AA2A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1523F184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LINC01846(dist=99846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),RGMB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(dist=507547)</w:t>
            </w:r>
          </w:p>
        </w:tc>
        <w:tc>
          <w:tcPr>
            <w:tcW w:w="289" w:type="pct"/>
            <w:vAlign w:val="center"/>
          </w:tcPr>
          <w:p w14:paraId="1EF509C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3984F34E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141" w:type="pct"/>
            <w:vAlign w:val="center"/>
          </w:tcPr>
          <w:p w14:paraId="3C76D346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252" w:type="pct"/>
            <w:vAlign w:val="center"/>
          </w:tcPr>
          <w:p w14:paraId="3593F966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0.2002</w:t>
            </w:r>
          </w:p>
        </w:tc>
        <w:tc>
          <w:tcPr>
            <w:tcW w:w="160" w:type="pct"/>
            <w:vAlign w:val="center"/>
          </w:tcPr>
          <w:p w14:paraId="08D39726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385A3F2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0.3234</w:t>
            </w:r>
          </w:p>
        </w:tc>
        <w:tc>
          <w:tcPr>
            <w:tcW w:w="221" w:type="pct"/>
            <w:vAlign w:val="center"/>
          </w:tcPr>
          <w:p w14:paraId="7935BDC4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0.0814</w:t>
            </w:r>
          </w:p>
        </w:tc>
        <w:tc>
          <w:tcPr>
            <w:tcW w:w="245" w:type="pct"/>
            <w:vAlign w:val="center"/>
          </w:tcPr>
          <w:p w14:paraId="1DBDF90C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48.7924</w:t>
            </w:r>
          </w:p>
        </w:tc>
        <w:tc>
          <w:tcPr>
            <w:tcW w:w="245" w:type="pct"/>
            <w:vAlign w:val="center"/>
          </w:tcPr>
          <w:p w14:paraId="1C080A1E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7.1E-05</w:t>
            </w:r>
          </w:p>
        </w:tc>
      </w:tr>
      <w:tr w:rsidR="00717AE7" w:rsidRPr="005C78B8" w14:paraId="2CC8CB03" w14:textId="77777777" w:rsidTr="005C7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679D3FD8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chr13:38086490: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C:T</w:t>
            </w:r>
            <w:proofErr w:type="gramEnd"/>
          </w:p>
        </w:tc>
        <w:tc>
          <w:tcPr>
            <w:tcW w:w="513" w:type="pct"/>
            <w:vAlign w:val="center"/>
          </w:tcPr>
          <w:p w14:paraId="16A72D71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chr13:38086490: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C:T</w:t>
            </w:r>
            <w:proofErr w:type="gramEnd"/>
          </w:p>
        </w:tc>
        <w:tc>
          <w:tcPr>
            <w:tcW w:w="158" w:type="pct"/>
            <w:vAlign w:val="center"/>
          </w:tcPr>
          <w:p w14:paraId="26871813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13</w:t>
            </w:r>
          </w:p>
        </w:tc>
        <w:tc>
          <w:tcPr>
            <w:tcW w:w="330" w:type="pct"/>
            <w:vAlign w:val="center"/>
          </w:tcPr>
          <w:p w14:paraId="27B36A72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38,086,490</w:t>
            </w:r>
          </w:p>
        </w:tc>
        <w:tc>
          <w:tcPr>
            <w:tcW w:w="411" w:type="pct"/>
            <w:vAlign w:val="center"/>
          </w:tcPr>
          <w:p w14:paraId="29074D37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ncRNA_intronic</w:t>
            </w:r>
          </w:p>
        </w:tc>
        <w:tc>
          <w:tcPr>
            <w:tcW w:w="1143" w:type="pct"/>
            <w:vAlign w:val="center"/>
          </w:tcPr>
          <w:p w14:paraId="1829FA7E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LINC00571</w:t>
            </w:r>
          </w:p>
        </w:tc>
        <w:tc>
          <w:tcPr>
            <w:tcW w:w="289" w:type="pct"/>
            <w:vAlign w:val="center"/>
          </w:tcPr>
          <w:p w14:paraId="1D7B8081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25FD8857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141" w:type="pct"/>
            <w:vAlign w:val="center"/>
          </w:tcPr>
          <w:p w14:paraId="0A644348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252" w:type="pct"/>
            <w:vAlign w:val="center"/>
          </w:tcPr>
          <w:p w14:paraId="4375D42F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0.2009</w:t>
            </w:r>
          </w:p>
        </w:tc>
        <w:tc>
          <w:tcPr>
            <w:tcW w:w="160" w:type="pct"/>
            <w:vAlign w:val="center"/>
          </w:tcPr>
          <w:p w14:paraId="1A59DD4D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048B9EBB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0.2981</w:t>
            </w:r>
          </w:p>
        </w:tc>
        <w:tc>
          <w:tcPr>
            <w:tcW w:w="221" w:type="pct"/>
            <w:vAlign w:val="center"/>
          </w:tcPr>
          <w:p w14:paraId="7B55118B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0.0752</w:t>
            </w:r>
          </w:p>
        </w:tc>
        <w:tc>
          <w:tcPr>
            <w:tcW w:w="245" w:type="pct"/>
            <w:vAlign w:val="center"/>
          </w:tcPr>
          <w:p w14:paraId="098F08BF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52.7221</w:t>
            </w:r>
          </w:p>
        </w:tc>
        <w:tc>
          <w:tcPr>
            <w:tcW w:w="245" w:type="pct"/>
            <w:vAlign w:val="center"/>
          </w:tcPr>
          <w:p w14:paraId="4F4F359E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7.4E-05</w:t>
            </w:r>
          </w:p>
        </w:tc>
      </w:tr>
      <w:tr w:rsidR="00717AE7" w:rsidRPr="005C78B8" w14:paraId="41C780F0" w14:textId="77777777" w:rsidTr="005C78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2E20F90C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rs17057180</w:t>
            </w:r>
          </w:p>
        </w:tc>
        <w:tc>
          <w:tcPr>
            <w:tcW w:w="513" w:type="pct"/>
            <w:vAlign w:val="center"/>
          </w:tcPr>
          <w:p w14:paraId="41FF1BB9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chr13:38094190: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C:T</w:t>
            </w:r>
            <w:proofErr w:type="gramEnd"/>
          </w:p>
        </w:tc>
        <w:tc>
          <w:tcPr>
            <w:tcW w:w="158" w:type="pct"/>
            <w:vAlign w:val="center"/>
          </w:tcPr>
          <w:p w14:paraId="72D7644B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13</w:t>
            </w:r>
          </w:p>
        </w:tc>
        <w:tc>
          <w:tcPr>
            <w:tcW w:w="330" w:type="pct"/>
            <w:vAlign w:val="center"/>
          </w:tcPr>
          <w:p w14:paraId="4C2F7427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38,094,190</w:t>
            </w:r>
          </w:p>
        </w:tc>
        <w:tc>
          <w:tcPr>
            <w:tcW w:w="411" w:type="pct"/>
            <w:vAlign w:val="center"/>
          </w:tcPr>
          <w:p w14:paraId="5387CD04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ncRNA_intronic</w:t>
            </w:r>
          </w:p>
        </w:tc>
        <w:tc>
          <w:tcPr>
            <w:tcW w:w="1143" w:type="pct"/>
            <w:vAlign w:val="center"/>
          </w:tcPr>
          <w:p w14:paraId="1BD0EBEC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LINC00571</w:t>
            </w:r>
          </w:p>
        </w:tc>
        <w:tc>
          <w:tcPr>
            <w:tcW w:w="289" w:type="pct"/>
            <w:vAlign w:val="center"/>
          </w:tcPr>
          <w:p w14:paraId="38F76B91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06E66150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141" w:type="pct"/>
            <w:vAlign w:val="center"/>
          </w:tcPr>
          <w:p w14:paraId="4F2FE00D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252" w:type="pct"/>
            <w:vAlign w:val="center"/>
          </w:tcPr>
          <w:p w14:paraId="7AB33014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0.1395</w:t>
            </w:r>
          </w:p>
        </w:tc>
        <w:tc>
          <w:tcPr>
            <w:tcW w:w="160" w:type="pct"/>
            <w:vAlign w:val="center"/>
          </w:tcPr>
          <w:p w14:paraId="47487BE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42C64ADF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0.3433</w:t>
            </w:r>
          </w:p>
        </w:tc>
        <w:tc>
          <w:tcPr>
            <w:tcW w:w="221" w:type="pct"/>
            <w:vAlign w:val="center"/>
          </w:tcPr>
          <w:p w14:paraId="4C3333D0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0.0878</w:t>
            </w:r>
          </w:p>
        </w:tc>
        <w:tc>
          <w:tcPr>
            <w:tcW w:w="245" w:type="pct"/>
            <w:vAlign w:val="center"/>
          </w:tcPr>
          <w:p w14:paraId="6357947E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44.5155</w:t>
            </w:r>
          </w:p>
        </w:tc>
        <w:tc>
          <w:tcPr>
            <w:tcW w:w="245" w:type="pct"/>
            <w:vAlign w:val="center"/>
          </w:tcPr>
          <w:p w14:paraId="31E88F20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9.3E-05</w:t>
            </w:r>
          </w:p>
        </w:tc>
      </w:tr>
      <w:tr w:rsidR="00717AE7" w:rsidRPr="005C78B8" w14:paraId="612CCDCD" w14:textId="77777777" w:rsidTr="005C7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1DAA4783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13:38095957:G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:T</w:t>
            </w:r>
          </w:p>
        </w:tc>
        <w:tc>
          <w:tcPr>
            <w:tcW w:w="513" w:type="pct"/>
            <w:vAlign w:val="center"/>
          </w:tcPr>
          <w:p w14:paraId="28863BA4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13:38095957:G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:T</w:t>
            </w:r>
          </w:p>
        </w:tc>
        <w:tc>
          <w:tcPr>
            <w:tcW w:w="158" w:type="pct"/>
            <w:vAlign w:val="center"/>
          </w:tcPr>
          <w:p w14:paraId="40AACE42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13</w:t>
            </w:r>
          </w:p>
        </w:tc>
        <w:tc>
          <w:tcPr>
            <w:tcW w:w="330" w:type="pct"/>
            <w:vAlign w:val="center"/>
          </w:tcPr>
          <w:p w14:paraId="73B77EFC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38,095,957</w:t>
            </w:r>
          </w:p>
        </w:tc>
        <w:tc>
          <w:tcPr>
            <w:tcW w:w="411" w:type="pct"/>
            <w:vAlign w:val="center"/>
          </w:tcPr>
          <w:p w14:paraId="618F6E8C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ncRNA_intronic</w:t>
            </w:r>
          </w:p>
        </w:tc>
        <w:tc>
          <w:tcPr>
            <w:tcW w:w="1143" w:type="pct"/>
            <w:vAlign w:val="center"/>
          </w:tcPr>
          <w:p w14:paraId="5690EB5E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LINC00571</w:t>
            </w:r>
          </w:p>
        </w:tc>
        <w:tc>
          <w:tcPr>
            <w:tcW w:w="289" w:type="pct"/>
            <w:vAlign w:val="center"/>
          </w:tcPr>
          <w:p w14:paraId="10A24E51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3DA332BF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141" w:type="pct"/>
            <w:vAlign w:val="center"/>
          </w:tcPr>
          <w:p w14:paraId="38DEA181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252" w:type="pct"/>
            <w:vAlign w:val="center"/>
          </w:tcPr>
          <w:p w14:paraId="4FE69CB7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0.1395</w:t>
            </w:r>
          </w:p>
        </w:tc>
        <w:tc>
          <w:tcPr>
            <w:tcW w:w="160" w:type="pct"/>
            <w:vAlign w:val="center"/>
          </w:tcPr>
          <w:p w14:paraId="5D1703ED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56FE8711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0.3431</w:t>
            </w:r>
          </w:p>
        </w:tc>
        <w:tc>
          <w:tcPr>
            <w:tcW w:w="221" w:type="pct"/>
            <w:vAlign w:val="center"/>
          </w:tcPr>
          <w:p w14:paraId="7D908D8F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0.0878</w:t>
            </w:r>
          </w:p>
        </w:tc>
        <w:tc>
          <w:tcPr>
            <w:tcW w:w="245" w:type="pct"/>
            <w:vAlign w:val="center"/>
          </w:tcPr>
          <w:p w14:paraId="2D93A6DA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44.4944</w:t>
            </w:r>
          </w:p>
        </w:tc>
        <w:tc>
          <w:tcPr>
            <w:tcW w:w="245" w:type="pct"/>
            <w:vAlign w:val="center"/>
          </w:tcPr>
          <w:p w14:paraId="1474D56F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9.3E-05</w:t>
            </w:r>
          </w:p>
        </w:tc>
      </w:tr>
      <w:tr w:rsidR="00717AE7" w:rsidRPr="005C78B8" w14:paraId="5122C2D2" w14:textId="77777777" w:rsidTr="005C78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0EE02072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13:38096500:A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:G</w:t>
            </w:r>
          </w:p>
        </w:tc>
        <w:tc>
          <w:tcPr>
            <w:tcW w:w="513" w:type="pct"/>
            <w:vAlign w:val="center"/>
          </w:tcPr>
          <w:p w14:paraId="47496944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13:38096500:A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:G</w:t>
            </w:r>
          </w:p>
        </w:tc>
        <w:tc>
          <w:tcPr>
            <w:tcW w:w="158" w:type="pct"/>
            <w:vAlign w:val="center"/>
          </w:tcPr>
          <w:p w14:paraId="665823DA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13</w:t>
            </w:r>
          </w:p>
        </w:tc>
        <w:tc>
          <w:tcPr>
            <w:tcW w:w="330" w:type="pct"/>
            <w:vAlign w:val="center"/>
          </w:tcPr>
          <w:p w14:paraId="5E644D57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38,096,500</w:t>
            </w:r>
          </w:p>
        </w:tc>
        <w:tc>
          <w:tcPr>
            <w:tcW w:w="411" w:type="pct"/>
            <w:vAlign w:val="center"/>
          </w:tcPr>
          <w:p w14:paraId="48F7F911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ncRNA_intronic</w:t>
            </w:r>
          </w:p>
        </w:tc>
        <w:tc>
          <w:tcPr>
            <w:tcW w:w="1143" w:type="pct"/>
            <w:vAlign w:val="center"/>
          </w:tcPr>
          <w:p w14:paraId="6C1AE1AE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LINC00571</w:t>
            </w:r>
          </w:p>
        </w:tc>
        <w:tc>
          <w:tcPr>
            <w:tcW w:w="289" w:type="pct"/>
            <w:vAlign w:val="center"/>
          </w:tcPr>
          <w:p w14:paraId="5E50CE9D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5D13475B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141" w:type="pct"/>
            <w:vAlign w:val="center"/>
          </w:tcPr>
          <w:p w14:paraId="47A5649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252" w:type="pct"/>
            <w:vAlign w:val="center"/>
          </w:tcPr>
          <w:p w14:paraId="2F1102B2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0.1396</w:t>
            </w:r>
          </w:p>
        </w:tc>
        <w:tc>
          <w:tcPr>
            <w:tcW w:w="160" w:type="pct"/>
            <w:vAlign w:val="center"/>
          </w:tcPr>
          <w:p w14:paraId="3AA13A96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565150C0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0.3431</w:t>
            </w:r>
          </w:p>
        </w:tc>
        <w:tc>
          <w:tcPr>
            <w:tcW w:w="221" w:type="pct"/>
            <w:vAlign w:val="center"/>
          </w:tcPr>
          <w:p w14:paraId="0893C1CD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0.0878</w:t>
            </w:r>
          </w:p>
        </w:tc>
        <w:tc>
          <w:tcPr>
            <w:tcW w:w="245" w:type="pct"/>
            <w:vAlign w:val="center"/>
          </w:tcPr>
          <w:p w14:paraId="277E861A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44.5003</w:t>
            </w:r>
          </w:p>
        </w:tc>
        <w:tc>
          <w:tcPr>
            <w:tcW w:w="245" w:type="pct"/>
            <w:vAlign w:val="center"/>
          </w:tcPr>
          <w:p w14:paraId="3BEB68DD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9.3E-05</w:t>
            </w:r>
          </w:p>
        </w:tc>
      </w:tr>
      <w:tr w:rsidR="00717AE7" w:rsidRPr="005C78B8" w14:paraId="0E6AF7AA" w14:textId="77777777" w:rsidTr="005C7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3D98D8A4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13:38098236:A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:G</w:t>
            </w:r>
          </w:p>
        </w:tc>
        <w:tc>
          <w:tcPr>
            <w:tcW w:w="513" w:type="pct"/>
            <w:vAlign w:val="center"/>
          </w:tcPr>
          <w:p w14:paraId="2BBBEA10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13:38098236:A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:G</w:t>
            </w:r>
          </w:p>
        </w:tc>
        <w:tc>
          <w:tcPr>
            <w:tcW w:w="158" w:type="pct"/>
            <w:vAlign w:val="center"/>
          </w:tcPr>
          <w:p w14:paraId="630F4386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13</w:t>
            </w:r>
          </w:p>
        </w:tc>
        <w:tc>
          <w:tcPr>
            <w:tcW w:w="330" w:type="pct"/>
            <w:vAlign w:val="center"/>
          </w:tcPr>
          <w:p w14:paraId="5B9E521B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38,098,236</w:t>
            </w:r>
          </w:p>
        </w:tc>
        <w:tc>
          <w:tcPr>
            <w:tcW w:w="411" w:type="pct"/>
            <w:vAlign w:val="center"/>
          </w:tcPr>
          <w:p w14:paraId="63C0BB42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ncRNA_intronic</w:t>
            </w:r>
          </w:p>
        </w:tc>
        <w:tc>
          <w:tcPr>
            <w:tcW w:w="1143" w:type="pct"/>
            <w:vAlign w:val="center"/>
          </w:tcPr>
          <w:p w14:paraId="73DCD0EE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LINC00571</w:t>
            </w:r>
          </w:p>
        </w:tc>
        <w:tc>
          <w:tcPr>
            <w:tcW w:w="289" w:type="pct"/>
            <w:vAlign w:val="center"/>
          </w:tcPr>
          <w:p w14:paraId="79482142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5F30E945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141" w:type="pct"/>
            <w:vAlign w:val="center"/>
          </w:tcPr>
          <w:p w14:paraId="7271E57D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252" w:type="pct"/>
            <w:vAlign w:val="center"/>
          </w:tcPr>
          <w:p w14:paraId="167DDC0E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0.2018</w:t>
            </w:r>
          </w:p>
        </w:tc>
        <w:tc>
          <w:tcPr>
            <w:tcW w:w="160" w:type="pct"/>
            <w:vAlign w:val="center"/>
          </w:tcPr>
          <w:p w14:paraId="756FD16F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5DC2930C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0.2980</w:t>
            </w:r>
          </w:p>
        </w:tc>
        <w:tc>
          <w:tcPr>
            <w:tcW w:w="221" w:type="pct"/>
            <w:vAlign w:val="center"/>
          </w:tcPr>
          <w:p w14:paraId="0C9019CA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0.0751</w:t>
            </w:r>
          </w:p>
        </w:tc>
        <w:tc>
          <w:tcPr>
            <w:tcW w:w="245" w:type="pct"/>
            <w:vAlign w:val="center"/>
          </w:tcPr>
          <w:p w14:paraId="0F3A197A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52.8913</w:t>
            </w:r>
          </w:p>
        </w:tc>
        <w:tc>
          <w:tcPr>
            <w:tcW w:w="245" w:type="pct"/>
            <w:vAlign w:val="center"/>
          </w:tcPr>
          <w:p w14:paraId="42F00E8C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7.2E-05</w:t>
            </w:r>
          </w:p>
        </w:tc>
      </w:tr>
      <w:tr w:rsidR="00717AE7" w:rsidRPr="005C78B8" w14:paraId="66D0D4D0" w14:textId="77777777" w:rsidTr="005C78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38ABF054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13:38098318:A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:G</w:t>
            </w:r>
          </w:p>
        </w:tc>
        <w:tc>
          <w:tcPr>
            <w:tcW w:w="513" w:type="pct"/>
            <w:vAlign w:val="center"/>
          </w:tcPr>
          <w:p w14:paraId="372F8981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13:38098318:A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:G</w:t>
            </w:r>
          </w:p>
        </w:tc>
        <w:tc>
          <w:tcPr>
            <w:tcW w:w="158" w:type="pct"/>
            <w:vAlign w:val="center"/>
          </w:tcPr>
          <w:p w14:paraId="35BADC2D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13</w:t>
            </w:r>
          </w:p>
        </w:tc>
        <w:tc>
          <w:tcPr>
            <w:tcW w:w="330" w:type="pct"/>
            <w:vAlign w:val="center"/>
          </w:tcPr>
          <w:p w14:paraId="5C9D7AAB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38,098,318</w:t>
            </w:r>
          </w:p>
        </w:tc>
        <w:tc>
          <w:tcPr>
            <w:tcW w:w="411" w:type="pct"/>
            <w:vAlign w:val="center"/>
          </w:tcPr>
          <w:p w14:paraId="2077E789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ncRNA_intronic</w:t>
            </w:r>
          </w:p>
        </w:tc>
        <w:tc>
          <w:tcPr>
            <w:tcW w:w="1143" w:type="pct"/>
            <w:vAlign w:val="center"/>
          </w:tcPr>
          <w:p w14:paraId="32FA3E73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LINC00571</w:t>
            </w:r>
          </w:p>
        </w:tc>
        <w:tc>
          <w:tcPr>
            <w:tcW w:w="289" w:type="pct"/>
            <w:vAlign w:val="center"/>
          </w:tcPr>
          <w:p w14:paraId="453A86C9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7151B205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141" w:type="pct"/>
            <w:vAlign w:val="center"/>
          </w:tcPr>
          <w:p w14:paraId="66276452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252" w:type="pct"/>
            <w:vAlign w:val="center"/>
          </w:tcPr>
          <w:p w14:paraId="10409D65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0.2018</w:t>
            </w:r>
          </w:p>
        </w:tc>
        <w:tc>
          <w:tcPr>
            <w:tcW w:w="160" w:type="pct"/>
            <w:vAlign w:val="center"/>
          </w:tcPr>
          <w:p w14:paraId="19E2EBFC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3183D02E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0.2979</w:t>
            </w:r>
          </w:p>
        </w:tc>
        <w:tc>
          <w:tcPr>
            <w:tcW w:w="221" w:type="pct"/>
            <w:vAlign w:val="center"/>
          </w:tcPr>
          <w:p w14:paraId="28D63FF1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0.0751</w:t>
            </w:r>
          </w:p>
        </w:tc>
        <w:tc>
          <w:tcPr>
            <w:tcW w:w="245" w:type="pct"/>
            <w:vAlign w:val="center"/>
          </w:tcPr>
          <w:p w14:paraId="3E5FC21D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52.8838</w:t>
            </w:r>
          </w:p>
        </w:tc>
        <w:tc>
          <w:tcPr>
            <w:tcW w:w="245" w:type="pct"/>
            <w:vAlign w:val="center"/>
          </w:tcPr>
          <w:p w14:paraId="7AA6A9E6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7.2E-05</w:t>
            </w:r>
          </w:p>
        </w:tc>
      </w:tr>
      <w:tr w:rsidR="00717AE7" w:rsidRPr="005C78B8" w14:paraId="4310B2D3" w14:textId="77777777" w:rsidTr="005C7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74811DEE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13:38098483:A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:G</w:t>
            </w:r>
          </w:p>
        </w:tc>
        <w:tc>
          <w:tcPr>
            <w:tcW w:w="513" w:type="pct"/>
            <w:vAlign w:val="center"/>
          </w:tcPr>
          <w:p w14:paraId="186622A8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13:38098483:A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:G</w:t>
            </w:r>
          </w:p>
        </w:tc>
        <w:tc>
          <w:tcPr>
            <w:tcW w:w="158" w:type="pct"/>
            <w:vAlign w:val="center"/>
          </w:tcPr>
          <w:p w14:paraId="214C4FCA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13</w:t>
            </w:r>
          </w:p>
        </w:tc>
        <w:tc>
          <w:tcPr>
            <w:tcW w:w="330" w:type="pct"/>
            <w:vAlign w:val="center"/>
          </w:tcPr>
          <w:p w14:paraId="079DBA2C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38,098,483</w:t>
            </w:r>
          </w:p>
        </w:tc>
        <w:tc>
          <w:tcPr>
            <w:tcW w:w="411" w:type="pct"/>
            <w:vAlign w:val="center"/>
          </w:tcPr>
          <w:p w14:paraId="48FBEFE4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ncRNA_intronic</w:t>
            </w:r>
          </w:p>
        </w:tc>
        <w:tc>
          <w:tcPr>
            <w:tcW w:w="1143" w:type="pct"/>
            <w:vAlign w:val="center"/>
          </w:tcPr>
          <w:p w14:paraId="042EE9BB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LINC00571</w:t>
            </w:r>
          </w:p>
        </w:tc>
        <w:tc>
          <w:tcPr>
            <w:tcW w:w="289" w:type="pct"/>
            <w:vAlign w:val="center"/>
          </w:tcPr>
          <w:p w14:paraId="16C94DA1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43B3D0C9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141" w:type="pct"/>
            <w:vAlign w:val="center"/>
          </w:tcPr>
          <w:p w14:paraId="645D8ACE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252" w:type="pct"/>
            <w:vAlign w:val="center"/>
          </w:tcPr>
          <w:p w14:paraId="73A2EE3A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0.2018</w:t>
            </w:r>
          </w:p>
        </w:tc>
        <w:tc>
          <w:tcPr>
            <w:tcW w:w="160" w:type="pct"/>
            <w:vAlign w:val="center"/>
          </w:tcPr>
          <w:p w14:paraId="4C9A2EC4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5200ED3E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0.2980</w:t>
            </w:r>
          </w:p>
        </w:tc>
        <w:tc>
          <w:tcPr>
            <w:tcW w:w="221" w:type="pct"/>
            <w:vAlign w:val="center"/>
          </w:tcPr>
          <w:p w14:paraId="089A4DC7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0.0751</w:t>
            </w:r>
          </w:p>
        </w:tc>
        <w:tc>
          <w:tcPr>
            <w:tcW w:w="245" w:type="pct"/>
            <w:vAlign w:val="center"/>
          </w:tcPr>
          <w:p w14:paraId="22A66E23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52.8885</w:t>
            </w:r>
          </w:p>
        </w:tc>
        <w:tc>
          <w:tcPr>
            <w:tcW w:w="245" w:type="pct"/>
            <w:vAlign w:val="center"/>
          </w:tcPr>
          <w:p w14:paraId="65DBF9F2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7.2E-05</w:t>
            </w:r>
          </w:p>
        </w:tc>
      </w:tr>
      <w:tr w:rsidR="00717AE7" w:rsidRPr="005C78B8" w14:paraId="641B4AEB" w14:textId="77777777" w:rsidTr="005C78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72A9106E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rs7334407</w:t>
            </w:r>
          </w:p>
        </w:tc>
        <w:tc>
          <w:tcPr>
            <w:tcW w:w="513" w:type="pct"/>
            <w:vAlign w:val="center"/>
          </w:tcPr>
          <w:p w14:paraId="5AE84C9D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13:38109210:T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:C</w:t>
            </w:r>
          </w:p>
        </w:tc>
        <w:tc>
          <w:tcPr>
            <w:tcW w:w="158" w:type="pct"/>
            <w:vAlign w:val="center"/>
          </w:tcPr>
          <w:p w14:paraId="1CCFF83B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13</w:t>
            </w:r>
          </w:p>
        </w:tc>
        <w:tc>
          <w:tcPr>
            <w:tcW w:w="330" w:type="pct"/>
            <w:vAlign w:val="center"/>
          </w:tcPr>
          <w:p w14:paraId="7172B710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38,109,210</w:t>
            </w:r>
          </w:p>
        </w:tc>
        <w:tc>
          <w:tcPr>
            <w:tcW w:w="411" w:type="pct"/>
            <w:vAlign w:val="center"/>
          </w:tcPr>
          <w:p w14:paraId="58E5D387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ncRNA_intronic</w:t>
            </w:r>
          </w:p>
        </w:tc>
        <w:tc>
          <w:tcPr>
            <w:tcW w:w="1143" w:type="pct"/>
            <w:vAlign w:val="center"/>
          </w:tcPr>
          <w:p w14:paraId="03F0BF7C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LINC00571</w:t>
            </w:r>
          </w:p>
        </w:tc>
        <w:tc>
          <w:tcPr>
            <w:tcW w:w="289" w:type="pct"/>
            <w:vAlign w:val="center"/>
          </w:tcPr>
          <w:p w14:paraId="45EE9891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6D5FC612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141" w:type="pct"/>
            <w:vAlign w:val="center"/>
          </w:tcPr>
          <w:p w14:paraId="0E3E80C0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252" w:type="pct"/>
            <w:vAlign w:val="center"/>
          </w:tcPr>
          <w:p w14:paraId="0EDE01EC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0.2011</w:t>
            </w:r>
          </w:p>
        </w:tc>
        <w:tc>
          <w:tcPr>
            <w:tcW w:w="160" w:type="pct"/>
            <w:vAlign w:val="center"/>
          </w:tcPr>
          <w:p w14:paraId="75FC68BD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6F4B08BA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0.2954</w:t>
            </w:r>
          </w:p>
        </w:tc>
        <w:tc>
          <w:tcPr>
            <w:tcW w:w="221" w:type="pct"/>
            <w:vAlign w:val="center"/>
          </w:tcPr>
          <w:p w14:paraId="2C9AC155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0.0753</w:t>
            </w:r>
          </w:p>
        </w:tc>
        <w:tc>
          <w:tcPr>
            <w:tcW w:w="245" w:type="pct"/>
            <w:vAlign w:val="center"/>
          </w:tcPr>
          <w:p w14:paraId="47F793CC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52.0764</w:t>
            </w:r>
          </w:p>
        </w:tc>
        <w:tc>
          <w:tcPr>
            <w:tcW w:w="245" w:type="pct"/>
            <w:vAlign w:val="center"/>
          </w:tcPr>
          <w:p w14:paraId="7FEDE29B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8.8E-05</w:t>
            </w:r>
          </w:p>
        </w:tc>
      </w:tr>
      <w:tr w:rsidR="00717AE7" w:rsidRPr="005C78B8" w14:paraId="3D535164" w14:textId="77777777" w:rsidTr="005C7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061607E5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rs9603323</w:t>
            </w:r>
          </w:p>
        </w:tc>
        <w:tc>
          <w:tcPr>
            <w:tcW w:w="513" w:type="pct"/>
            <w:vAlign w:val="center"/>
          </w:tcPr>
          <w:p w14:paraId="16398C99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13:38112298:G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:A</w:t>
            </w:r>
          </w:p>
        </w:tc>
        <w:tc>
          <w:tcPr>
            <w:tcW w:w="158" w:type="pct"/>
            <w:vAlign w:val="center"/>
          </w:tcPr>
          <w:p w14:paraId="38D38A19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13</w:t>
            </w:r>
          </w:p>
        </w:tc>
        <w:tc>
          <w:tcPr>
            <w:tcW w:w="330" w:type="pct"/>
            <w:vAlign w:val="center"/>
          </w:tcPr>
          <w:p w14:paraId="2665A39F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38,112,298</w:t>
            </w:r>
          </w:p>
        </w:tc>
        <w:tc>
          <w:tcPr>
            <w:tcW w:w="411" w:type="pct"/>
            <w:vAlign w:val="center"/>
          </w:tcPr>
          <w:p w14:paraId="2442C9A1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ncRNA_intronic</w:t>
            </w:r>
          </w:p>
        </w:tc>
        <w:tc>
          <w:tcPr>
            <w:tcW w:w="1143" w:type="pct"/>
            <w:vAlign w:val="center"/>
          </w:tcPr>
          <w:p w14:paraId="313DE82D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LINC00571</w:t>
            </w:r>
          </w:p>
        </w:tc>
        <w:tc>
          <w:tcPr>
            <w:tcW w:w="289" w:type="pct"/>
            <w:vAlign w:val="center"/>
          </w:tcPr>
          <w:p w14:paraId="2F00D327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4DB1399D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141" w:type="pct"/>
            <w:vAlign w:val="center"/>
          </w:tcPr>
          <w:p w14:paraId="22FC0997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252" w:type="pct"/>
            <w:vAlign w:val="center"/>
          </w:tcPr>
          <w:p w14:paraId="3A089942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0.1393</w:t>
            </w:r>
          </w:p>
        </w:tc>
        <w:tc>
          <w:tcPr>
            <w:tcW w:w="160" w:type="pct"/>
            <w:vAlign w:val="center"/>
          </w:tcPr>
          <w:p w14:paraId="76EC43AD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60ED47B8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0.3437</w:t>
            </w:r>
          </w:p>
        </w:tc>
        <w:tc>
          <w:tcPr>
            <w:tcW w:w="221" w:type="pct"/>
            <w:vAlign w:val="center"/>
          </w:tcPr>
          <w:p w14:paraId="09E55210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0.0879</w:t>
            </w:r>
          </w:p>
        </w:tc>
        <w:tc>
          <w:tcPr>
            <w:tcW w:w="245" w:type="pct"/>
            <w:vAlign w:val="center"/>
          </w:tcPr>
          <w:p w14:paraId="3D89D8B9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44.4756</w:t>
            </w:r>
          </w:p>
        </w:tc>
        <w:tc>
          <w:tcPr>
            <w:tcW w:w="245" w:type="pct"/>
            <w:vAlign w:val="center"/>
          </w:tcPr>
          <w:p w14:paraId="6C4C11CA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9.2E-05</w:t>
            </w:r>
          </w:p>
        </w:tc>
      </w:tr>
      <w:tr w:rsidR="00717AE7" w:rsidRPr="005C78B8" w14:paraId="01D6A759" w14:textId="77777777" w:rsidTr="005C78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40664F75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13:38112460:G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:A</w:t>
            </w:r>
          </w:p>
        </w:tc>
        <w:tc>
          <w:tcPr>
            <w:tcW w:w="513" w:type="pct"/>
            <w:vAlign w:val="center"/>
          </w:tcPr>
          <w:p w14:paraId="30030516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13:38112460:G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:A</w:t>
            </w:r>
          </w:p>
        </w:tc>
        <w:tc>
          <w:tcPr>
            <w:tcW w:w="158" w:type="pct"/>
            <w:vAlign w:val="center"/>
          </w:tcPr>
          <w:p w14:paraId="7EE6DEB3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13</w:t>
            </w:r>
          </w:p>
        </w:tc>
        <w:tc>
          <w:tcPr>
            <w:tcW w:w="330" w:type="pct"/>
            <w:vAlign w:val="center"/>
          </w:tcPr>
          <w:p w14:paraId="79FA84B1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38,112,460</w:t>
            </w:r>
          </w:p>
        </w:tc>
        <w:tc>
          <w:tcPr>
            <w:tcW w:w="411" w:type="pct"/>
            <w:vAlign w:val="center"/>
          </w:tcPr>
          <w:p w14:paraId="1AC16A52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ncRNA_intronic</w:t>
            </w:r>
          </w:p>
        </w:tc>
        <w:tc>
          <w:tcPr>
            <w:tcW w:w="1143" w:type="pct"/>
            <w:vAlign w:val="center"/>
          </w:tcPr>
          <w:p w14:paraId="0918948C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LINC00571</w:t>
            </w:r>
          </w:p>
        </w:tc>
        <w:tc>
          <w:tcPr>
            <w:tcW w:w="289" w:type="pct"/>
            <w:vAlign w:val="center"/>
          </w:tcPr>
          <w:p w14:paraId="0F0780A6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2DDF2637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141" w:type="pct"/>
            <w:vAlign w:val="center"/>
          </w:tcPr>
          <w:p w14:paraId="64C9D183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252" w:type="pct"/>
            <w:vAlign w:val="center"/>
          </w:tcPr>
          <w:p w14:paraId="2D777E02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0.2098</w:t>
            </w:r>
          </w:p>
        </w:tc>
        <w:tc>
          <w:tcPr>
            <w:tcW w:w="160" w:type="pct"/>
            <w:vAlign w:val="center"/>
          </w:tcPr>
          <w:p w14:paraId="5C29F063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4FF7E1C0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0.2876</w:t>
            </w:r>
          </w:p>
        </w:tc>
        <w:tc>
          <w:tcPr>
            <w:tcW w:w="221" w:type="pct"/>
            <w:vAlign w:val="center"/>
          </w:tcPr>
          <w:p w14:paraId="739C7024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0.0736</w:t>
            </w:r>
          </w:p>
        </w:tc>
        <w:tc>
          <w:tcPr>
            <w:tcW w:w="245" w:type="pct"/>
            <w:vAlign w:val="center"/>
          </w:tcPr>
          <w:p w14:paraId="53871CC6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53.0612</w:t>
            </w:r>
          </w:p>
        </w:tc>
        <w:tc>
          <w:tcPr>
            <w:tcW w:w="245" w:type="pct"/>
            <w:vAlign w:val="center"/>
          </w:tcPr>
          <w:p w14:paraId="0167AFF9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9.4E-05</w:t>
            </w:r>
          </w:p>
        </w:tc>
      </w:tr>
      <w:tr w:rsidR="00717AE7" w:rsidRPr="005C78B8" w14:paraId="14CD7CC3" w14:textId="77777777" w:rsidTr="005C7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22DEA42D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13:38117402:G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:A</w:t>
            </w:r>
          </w:p>
        </w:tc>
        <w:tc>
          <w:tcPr>
            <w:tcW w:w="513" w:type="pct"/>
            <w:vAlign w:val="center"/>
          </w:tcPr>
          <w:p w14:paraId="524D2314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13:38117402:G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:A</w:t>
            </w:r>
          </w:p>
        </w:tc>
        <w:tc>
          <w:tcPr>
            <w:tcW w:w="158" w:type="pct"/>
            <w:vAlign w:val="center"/>
          </w:tcPr>
          <w:p w14:paraId="7447A7D1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13</w:t>
            </w:r>
          </w:p>
        </w:tc>
        <w:tc>
          <w:tcPr>
            <w:tcW w:w="330" w:type="pct"/>
            <w:vAlign w:val="center"/>
          </w:tcPr>
          <w:p w14:paraId="7BFDF482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38,117,402</w:t>
            </w:r>
          </w:p>
        </w:tc>
        <w:tc>
          <w:tcPr>
            <w:tcW w:w="411" w:type="pct"/>
            <w:vAlign w:val="center"/>
          </w:tcPr>
          <w:p w14:paraId="589A1B88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ncRNA_intronic</w:t>
            </w:r>
          </w:p>
        </w:tc>
        <w:tc>
          <w:tcPr>
            <w:tcW w:w="1143" w:type="pct"/>
            <w:vAlign w:val="center"/>
          </w:tcPr>
          <w:p w14:paraId="2B1F176F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LINC00571</w:t>
            </w:r>
          </w:p>
        </w:tc>
        <w:tc>
          <w:tcPr>
            <w:tcW w:w="289" w:type="pct"/>
            <w:vAlign w:val="center"/>
          </w:tcPr>
          <w:p w14:paraId="62D2CDCC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4C2DE818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141" w:type="pct"/>
            <w:vAlign w:val="center"/>
          </w:tcPr>
          <w:p w14:paraId="182DCA85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252" w:type="pct"/>
            <w:vAlign w:val="center"/>
          </w:tcPr>
          <w:p w14:paraId="2FBF1613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0.2005</w:t>
            </w:r>
          </w:p>
        </w:tc>
        <w:tc>
          <w:tcPr>
            <w:tcW w:w="160" w:type="pct"/>
            <w:vAlign w:val="center"/>
          </w:tcPr>
          <w:p w14:paraId="50BEB4DD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3F2D5395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0.2965</w:t>
            </w:r>
          </w:p>
        </w:tc>
        <w:tc>
          <w:tcPr>
            <w:tcW w:w="221" w:type="pct"/>
            <w:vAlign w:val="center"/>
          </w:tcPr>
          <w:p w14:paraId="48EC580A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0.0755</w:t>
            </w:r>
          </w:p>
        </w:tc>
        <w:tc>
          <w:tcPr>
            <w:tcW w:w="245" w:type="pct"/>
            <w:vAlign w:val="center"/>
          </w:tcPr>
          <w:p w14:paraId="2DFA5A77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52.0681</w:t>
            </w:r>
          </w:p>
        </w:tc>
        <w:tc>
          <w:tcPr>
            <w:tcW w:w="245" w:type="pct"/>
            <w:vAlign w:val="center"/>
          </w:tcPr>
          <w:p w14:paraId="786D511B" w14:textId="77777777" w:rsidR="005C78B8" w:rsidRPr="005C78B8" w:rsidRDefault="005C78B8" w:rsidP="005C78B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8.5E-05</w:t>
            </w:r>
          </w:p>
        </w:tc>
      </w:tr>
      <w:tr w:rsidR="00717AE7" w:rsidRPr="005C78B8" w14:paraId="18A3EE76" w14:textId="77777777" w:rsidTr="005C78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vAlign w:val="center"/>
          </w:tcPr>
          <w:p w14:paraId="2A37F35F" w14:textId="77777777" w:rsidR="005C78B8" w:rsidRPr="005C78B8" w:rsidRDefault="005C78B8" w:rsidP="005C78B8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b w:val="0"/>
                <w:sz w:val="12"/>
              </w:rPr>
              <w:t>13:38167941:T</w:t>
            </w:r>
            <w:proofErr w:type="gramEnd"/>
            <w:r w:rsidRPr="005C78B8">
              <w:rPr>
                <w:rFonts w:asciiTheme="majorHAnsi" w:hAnsiTheme="majorHAnsi" w:cstheme="majorHAnsi"/>
                <w:b w:val="0"/>
                <w:sz w:val="12"/>
              </w:rPr>
              <w:t>:C</w:t>
            </w:r>
          </w:p>
        </w:tc>
        <w:tc>
          <w:tcPr>
            <w:tcW w:w="513" w:type="pct"/>
            <w:vAlign w:val="center"/>
          </w:tcPr>
          <w:p w14:paraId="3F8055A2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13:38167941:T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:C</w:t>
            </w:r>
          </w:p>
        </w:tc>
        <w:tc>
          <w:tcPr>
            <w:tcW w:w="158" w:type="pct"/>
            <w:vAlign w:val="center"/>
          </w:tcPr>
          <w:p w14:paraId="396204B0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13</w:t>
            </w:r>
          </w:p>
        </w:tc>
        <w:tc>
          <w:tcPr>
            <w:tcW w:w="330" w:type="pct"/>
            <w:vAlign w:val="center"/>
          </w:tcPr>
          <w:p w14:paraId="005AAFCE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38,167,941</w:t>
            </w:r>
          </w:p>
        </w:tc>
        <w:tc>
          <w:tcPr>
            <w:tcW w:w="411" w:type="pct"/>
            <w:vAlign w:val="center"/>
          </w:tcPr>
          <w:p w14:paraId="32171979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intergenic</w:t>
            </w:r>
          </w:p>
        </w:tc>
        <w:tc>
          <w:tcPr>
            <w:tcW w:w="1143" w:type="pct"/>
            <w:vAlign w:val="center"/>
          </w:tcPr>
          <w:p w14:paraId="3B39142B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LINC00571(dist=24709</w:t>
            </w:r>
            <w:proofErr w:type="gramStart"/>
            <w:r w:rsidRPr="005C78B8">
              <w:rPr>
                <w:rFonts w:asciiTheme="majorHAnsi" w:hAnsiTheme="majorHAnsi" w:cstheme="majorHAnsi"/>
                <w:sz w:val="12"/>
              </w:rPr>
              <w:t>),UFM</w:t>
            </w:r>
            <w:proofErr w:type="gramEnd"/>
            <w:r w:rsidRPr="005C78B8">
              <w:rPr>
                <w:rFonts w:asciiTheme="majorHAnsi" w:hAnsiTheme="majorHAnsi" w:cstheme="majorHAnsi"/>
                <w:sz w:val="12"/>
              </w:rPr>
              <w:t>1(dist=181910)</w:t>
            </w:r>
          </w:p>
        </w:tc>
        <w:tc>
          <w:tcPr>
            <w:tcW w:w="289" w:type="pct"/>
            <w:vAlign w:val="center"/>
          </w:tcPr>
          <w:p w14:paraId="17C79C5A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8" w:type="pct"/>
            <w:vAlign w:val="center"/>
          </w:tcPr>
          <w:p w14:paraId="5FC5DD4B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141" w:type="pct"/>
            <w:vAlign w:val="center"/>
          </w:tcPr>
          <w:p w14:paraId="44C773B7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252" w:type="pct"/>
            <w:vAlign w:val="center"/>
          </w:tcPr>
          <w:p w14:paraId="32AF1BC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0.2010</w:t>
            </w:r>
          </w:p>
        </w:tc>
        <w:tc>
          <w:tcPr>
            <w:tcW w:w="160" w:type="pct"/>
            <w:vAlign w:val="center"/>
          </w:tcPr>
          <w:p w14:paraId="02C99B81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21" w:type="pct"/>
            <w:vAlign w:val="center"/>
          </w:tcPr>
          <w:p w14:paraId="0B5F6128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0.3010</w:t>
            </w:r>
          </w:p>
        </w:tc>
        <w:tc>
          <w:tcPr>
            <w:tcW w:w="221" w:type="pct"/>
            <w:vAlign w:val="center"/>
          </w:tcPr>
          <w:p w14:paraId="651F0556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0.0773</w:t>
            </w:r>
          </w:p>
        </w:tc>
        <w:tc>
          <w:tcPr>
            <w:tcW w:w="245" w:type="pct"/>
            <w:vAlign w:val="center"/>
          </w:tcPr>
          <w:p w14:paraId="721CA1DA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50.3757</w:t>
            </w:r>
          </w:p>
        </w:tc>
        <w:tc>
          <w:tcPr>
            <w:tcW w:w="245" w:type="pct"/>
            <w:vAlign w:val="center"/>
          </w:tcPr>
          <w:p w14:paraId="4F7A0F25" w14:textId="77777777" w:rsidR="005C78B8" w:rsidRPr="005C78B8" w:rsidRDefault="005C78B8" w:rsidP="005C78B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5C78B8">
              <w:rPr>
                <w:rFonts w:asciiTheme="majorHAnsi" w:hAnsiTheme="majorHAnsi" w:cstheme="majorHAnsi"/>
                <w:sz w:val="12"/>
              </w:rPr>
              <w:t>9.9E-05</w:t>
            </w:r>
          </w:p>
        </w:tc>
      </w:tr>
    </w:tbl>
    <w:p w14:paraId="2377E63C" w14:textId="389F199B" w:rsidR="00717AE7" w:rsidRPr="00717AE7" w:rsidRDefault="00717AE7" w:rsidP="00717AE7">
      <w:pPr>
        <w:spacing w:after="0"/>
        <w:rPr>
          <w:rFonts w:asciiTheme="majorHAnsi" w:hAnsiTheme="majorHAnsi" w:cstheme="majorHAnsi"/>
        </w:rPr>
      </w:pPr>
      <w:r w:rsidRPr="00717AE7">
        <w:rPr>
          <w:rFonts w:asciiTheme="majorHAnsi" w:hAnsiTheme="majorHAnsi" w:cstheme="majorHAnsi"/>
        </w:rPr>
        <w:t xml:space="preserve">Abbreviations: </w:t>
      </w:r>
      <w:r>
        <w:rPr>
          <w:rFonts w:asciiTheme="majorHAnsi" w:hAnsiTheme="majorHAnsi" w:cstheme="majorHAnsi"/>
        </w:rPr>
        <w:t xml:space="preserve">chr, chromosome; dist, distance; </w:t>
      </w:r>
      <w:r w:rsidRPr="00717AE7">
        <w:rPr>
          <w:rFonts w:asciiTheme="majorHAnsi" w:hAnsiTheme="majorHAnsi" w:cstheme="majorHAnsi"/>
        </w:rPr>
        <w:t>ref, reference allele; alt, alternat</w:t>
      </w:r>
      <w:r>
        <w:rPr>
          <w:rFonts w:asciiTheme="majorHAnsi" w:hAnsiTheme="majorHAnsi" w:cstheme="majorHAnsi"/>
        </w:rPr>
        <w:t>ive</w:t>
      </w:r>
      <w:r w:rsidRPr="00717AE7">
        <w:rPr>
          <w:rFonts w:asciiTheme="majorHAnsi" w:hAnsiTheme="majorHAnsi" w:cstheme="majorHAnsi"/>
        </w:rPr>
        <w:t xml:space="preserve"> allele; se, standard error.</w:t>
      </w:r>
    </w:p>
    <w:p w14:paraId="4000EC74" w14:textId="0BE97E50" w:rsidR="005C78B8" w:rsidRPr="00717AE7" w:rsidRDefault="00717AE7" w:rsidP="00717AE7">
      <w:pPr>
        <w:spacing w:after="0"/>
        <w:rPr>
          <w:rFonts w:asciiTheme="majorHAnsi" w:hAnsiTheme="majorHAnsi" w:cstheme="majorHAnsi"/>
        </w:rPr>
      </w:pPr>
      <w:r w:rsidRPr="00717AE7">
        <w:rPr>
          <w:rFonts w:asciiTheme="majorHAnsi" w:hAnsiTheme="majorHAnsi" w:cstheme="majorHAnsi"/>
        </w:rPr>
        <w:t>Note: all variant results with statistical significance p&lt;10</w:t>
      </w:r>
      <w:r w:rsidRPr="00717AE7">
        <w:rPr>
          <w:rFonts w:asciiTheme="majorHAnsi" w:hAnsiTheme="majorHAnsi" w:cstheme="majorHAnsi"/>
          <w:vertAlign w:val="superscript"/>
        </w:rPr>
        <w:t>-4</w:t>
      </w:r>
      <w:r w:rsidRPr="00717AE7">
        <w:rPr>
          <w:rFonts w:asciiTheme="majorHAnsi" w:hAnsiTheme="majorHAnsi" w:cstheme="majorHAnsi"/>
        </w:rPr>
        <w:t xml:space="preserve"> are displayed.</w:t>
      </w:r>
      <w:r w:rsidR="00875475">
        <w:rPr>
          <w:rFonts w:asciiTheme="majorHAnsi" w:hAnsiTheme="majorHAnsi" w:cstheme="majorHAnsi"/>
        </w:rPr>
        <w:t xml:space="preserve"> Only the variant with the highest significance is in bold.</w:t>
      </w:r>
    </w:p>
    <w:sectPr w:rsidR="005C78B8" w:rsidRPr="00717AE7" w:rsidSect="005C78B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C183171"/>
    <w:multiLevelType w:val="hybridMultilevel"/>
    <w:tmpl w:val="06508B70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EE308F"/>
    <w:multiLevelType w:val="hybridMultilevel"/>
    <w:tmpl w:val="23A82D4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9E1AC2"/>
    <w:multiLevelType w:val="multilevel"/>
    <w:tmpl w:val="8020C63A"/>
    <w:lvl w:ilvl="0">
      <w:start w:val="1"/>
      <w:numFmt w:val="decimal"/>
      <w:pStyle w:val="Heading1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64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7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8B8"/>
    <w:rsid w:val="000D5449"/>
    <w:rsid w:val="002A143C"/>
    <w:rsid w:val="00487576"/>
    <w:rsid w:val="005C78B8"/>
    <w:rsid w:val="006678C2"/>
    <w:rsid w:val="00717AE7"/>
    <w:rsid w:val="00875475"/>
    <w:rsid w:val="00883ADE"/>
    <w:rsid w:val="0099101F"/>
    <w:rsid w:val="00D0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D9F70"/>
  <w15:chartTrackingRefBased/>
  <w15:docId w15:val="{353279A4-DF5C-4ED1-B648-85D6BBBC4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8B8"/>
    <w:pPr>
      <w:spacing w:after="200" w:line="276" w:lineRule="auto"/>
    </w:pPr>
    <w:rPr>
      <w:rFonts w:eastAsiaTheme="minorEastAsia"/>
      <w:sz w:val="18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6CB9"/>
    <w:pPr>
      <w:keepNext/>
      <w:keepLines/>
      <w:numPr>
        <w:numId w:val="1"/>
      </w:numPr>
      <w:spacing w:after="120" w:line="240" w:lineRule="auto"/>
      <w:jc w:val="both"/>
      <w:outlineLvl w:val="0"/>
    </w:pPr>
    <w:rPr>
      <w:rFonts w:ascii="Calibri Light" w:eastAsiaTheme="majorEastAsia" w:hAnsi="Calibri Light" w:cstheme="majorBidi"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78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6C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6C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78B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78B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78B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78B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78B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6CB9"/>
    <w:rPr>
      <w:rFonts w:ascii="Calibri Light" w:eastAsiaTheme="majorEastAsia" w:hAnsi="Calibri Light" w:cstheme="majorBidi"/>
      <w:b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D06C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6CB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oSpacing">
    <w:name w:val="No Spacing"/>
    <w:link w:val="NoSpacingChar"/>
    <w:uiPriority w:val="1"/>
    <w:qFormat/>
    <w:rsid w:val="00D06CB9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06CB9"/>
  </w:style>
  <w:style w:type="paragraph" w:styleId="ListParagraph">
    <w:name w:val="List Paragraph"/>
    <w:basedOn w:val="Normal"/>
    <w:uiPriority w:val="34"/>
    <w:qFormat/>
    <w:rsid w:val="00D06CB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C78B8"/>
    <w:rPr>
      <w:rFonts w:asciiTheme="majorHAnsi" w:eastAsiaTheme="majorEastAsia" w:hAnsiTheme="majorHAnsi" w:cstheme="majorBidi"/>
      <w:b/>
      <w:bCs/>
      <w:color w:val="5B9BD5" w:themeColor="accent1"/>
      <w:sz w:val="18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78B8"/>
    <w:rPr>
      <w:rFonts w:asciiTheme="majorHAnsi" w:eastAsiaTheme="majorEastAsia" w:hAnsiTheme="majorHAnsi" w:cstheme="majorBidi"/>
      <w:color w:val="1F4D78" w:themeColor="accent1" w:themeShade="7F"/>
      <w:sz w:val="18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78B8"/>
    <w:rPr>
      <w:rFonts w:asciiTheme="majorHAnsi" w:eastAsiaTheme="majorEastAsia" w:hAnsiTheme="majorHAnsi" w:cstheme="majorBidi"/>
      <w:i/>
      <w:iCs/>
      <w:color w:val="1F4D78" w:themeColor="accent1" w:themeShade="7F"/>
      <w:sz w:val="18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78B8"/>
    <w:rPr>
      <w:rFonts w:asciiTheme="majorHAnsi" w:eastAsiaTheme="majorEastAsia" w:hAnsiTheme="majorHAnsi" w:cstheme="majorBidi"/>
      <w:i/>
      <w:iCs/>
      <w:color w:val="404040" w:themeColor="text1" w:themeTint="BF"/>
      <w:sz w:val="18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78B8"/>
    <w:rPr>
      <w:rFonts w:asciiTheme="majorHAnsi" w:eastAsiaTheme="majorEastAsia" w:hAnsiTheme="majorHAnsi" w:cstheme="majorBidi"/>
      <w:color w:val="5B9BD5" w:themeColor="accent1"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78B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C7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78B8"/>
    <w:rPr>
      <w:rFonts w:eastAsiaTheme="minorEastAsia"/>
      <w:sz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C7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78B8"/>
    <w:rPr>
      <w:rFonts w:eastAsiaTheme="minorEastAsia"/>
      <w:sz w:val="1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5C78B8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2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C78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20"/>
      <w:szCs w:val="52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78B8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C78B8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5C78B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C78B8"/>
    <w:rPr>
      <w:rFonts w:eastAsiaTheme="minorEastAsia"/>
      <w:sz w:val="18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5C78B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5C78B8"/>
    <w:rPr>
      <w:rFonts w:eastAsiaTheme="minorEastAsia"/>
      <w:sz w:val="18"/>
      <w:lang w:val="en-US"/>
    </w:rPr>
  </w:style>
  <w:style w:type="paragraph" w:styleId="BodyText3">
    <w:name w:val="Body Text 3"/>
    <w:basedOn w:val="Normal"/>
    <w:link w:val="BodyText3Char"/>
    <w:uiPriority w:val="99"/>
    <w:unhideWhenUsed/>
    <w:rsid w:val="005C78B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5C78B8"/>
    <w:rPr>
      <w:rFonts w:eastAsiaTheme="minorEastAsia"/>
      <w:sz w:val="16"/>
      <w:szCs w:val="16"/>
      <w:lang w:val="en-US"/>
    </w:rPr>
  </w:style>
  <w:style w:type="paragraph" w:styleId="List">
    <w:name w:val="List"/>
    <w:basedOn w:val="Normal"/>
    <w:uiPriority w:val="99"/>
    <w:unhideWhenUsed/>
    <w:rsid w:val="005C78B8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5C78B8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5C78B8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5C78B8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unhideWhenUsed/>
    <w:rsid w:val="005C78B8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unhideWhenUsed/>
    <w:rsid w:val="005C78B8"/>
    <w:pPr>
      <w:numPr>
        <w:numId w:val="4"/>
      </w:numPr>
      <w:contextualSpacing/>
    </w:pPr>
  </w:style>
  <w:style w:type="paragraph" w:styleId="ListNumber">
    <w:name w:val="List Number"/>
    <w:basedOn w:val="Normal"/>
    <w:uiPriority w:val="99"/>
    <w:unhideWhenUsed/>
    <w:rsid w:val="005C78B8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unhideWhenUsed/>
    <w:rsid w:val="005C78B8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unhideWhenUsed/>
    <w:rsid w:val="005C78B8"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unhideWhenUsed/>
    <w:rsid w:val="005C78B8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5C78B8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5C78B8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5C78B8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5C78B8"/>
    <w:rPr>
      <w:rFonts w:ascii="Courier" w:eastAsiaTheme="minorEastAsia" w:hAnsi="Courier"/>
      <w:sz w:val="20"/>
      <w:szCs w:val="20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5C78B8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C78B8"/>
    <w:rPr>
      <w:rFonts w:eastAsiaTheme="minorEastAsia"/>
      <w:i/>
      <w:iCs/>
      <w:color w:val="000000" w:themeColor="text1"/>
      <w:sz w:val="18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C78B8"/>
    <w:pPr>
      <w:spacing w:line="240" w:lineRule="auto"/>
    </w:pPr>
    <w:rPr>
      <w:b/>
      <w:bCs/>
      <w:color w:val="5B9BD5" w:themeColor="accent1"/>
      <w:szCs w:val="18"/>
    </w:rPr>
  </w:style>
  <w:style w:type="character" w:styleId="Strong">
    <w:name w:val="Strong"/>
    <w:basedOn w:val="DefaultParagraphFont"/>
    <w:uiPriority w:val="22"/>
    <w:qFormat/>
    <w:rsid w:val="005C78B8"/>
    <w:rPr>
      <w:b/>
      <w:bCs/>
    </w:rPr>
  </w:style>
  <w:style w:type="character" w:styleId="Emphasis">
    <w:name w:val="Emphasis"/>
    <w:basedOn w:val="DefaultParagraphFont"/>
    <w:uiPriority w:val="20"/>
    <w:qFormat/>
    <w:rsid w:val="005C78B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78B8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78B8"/>
    <w:rPr>
      <w:rFonts w:eastAsiaTheme="minorEastAsia"/>
      <w:b/>
      <w:bCs/>
      <w:i/>
      <w:iCs/>
      <w:color w:val="5B9BD5" w:themeColor="accent1"/>
      <w:sz w:val="18"/>
      <w:lang w:val="en-US"/>
    </w:rPr>
  </w:style>
  <w:style w:type="character" w:styleId="SubtleEmphasis">
    <w:name w:val="Subtle Emphasis"/>
    <w:basedOn w:val="DefaultParagraphFont"/>
    <w:uiPriority w:val="19"/>
    <w:qFormat/>
    <w:rsid w:val="005C78B8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5C78B8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5C78B8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5C78B8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5C78B8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C78B8"/>
    <w:pPr>
      <w:numPr>
        <w:numId w:val="0"/>
      </w:numPr>
      <w:spacing w:before="480" w:after="0" w:line="276" w:lineRule="auto"/>
      <w:jc w:val="left"/>
      <w:outlineLvl w:val="9"/>
    </w:pPr>
    <w:rPr>
      <w:rFonts w:asciiTheme="majorHAnsi" w:hAnsiTheme="majorHAnsi"/>
      <w:b/>
      <w:caps/>
      <w:color w:val="2E74B5" w:themeColor="accent1" w:themeShade="BF"/>
      <w:sz w:val="20"/>
    </w:rPr>
  </w:style>
  <w:style w:type="table" w:styleId="TableGrid">
    <w:name w:val="Table Grid"/>
    <w:basedOn w:val="TableNormal"/>
    <w:uiPriority w:val="59"/>
    <w:rsid w:val="005C78B8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5C78B8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5C78B8"/>
    <w:pPr>
      <w:spacing w:after="0" w:line="240" w:lineRule="auto"/>
    </w:pPr>
    <w:rPr>
      <w:rFonts w:eastAsiaTheme="minorEastAsia"/>
      <w:color w:val="2E74B5" w:themeColor="accent1" w:themeShade="BF"/>
      <w:lang w:val="en-US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5C78B8"/>
    <w:pPr>
      <w:spacing w:after="0" w:line="240" w:lineRule="auto"/>
    </w:pPr>
    <w:rPr>
      <w:rFonts w:eastAsiaTheme="minorEastAsia"/>
      <w:color w:val="C45911" w:themeColor="accent2" w:themeShade="BF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5C78B8"/>
    <w:pPr>
      <w:spacing w:after="0" w:line="240" w:lineRule="auto"/>
    </w:pPr>
    <w:rPr>
      <w:rFonts w:eastAsiaTheme="minorEastAsia"/>
      <w:color w:val="7B7B7B" w:themeColor="accent3" w:themeShade="BF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5C78B8"/>
    <w:pPr>
      <w:spacing w:after="0" w:line="240" w:lineRule="auto"/>
    </w:pPr>
    <w:rPr>
      <w:rFonts w:eastAsiaTheme="minorEastAsia"/>
      <w:color w:val="BF8F00" w:themeColor="accent4" w:themeShade="BF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5C78B8"/>
    <w:pPr>
      <w:spacing w:after="0" w:line="240" w:lineRule="auto"/>
    </w:pPr>
    <w:rPr>
      <w:rFonts w:eastAsiaTheme="minorEastAsia"/>
      <w:color w:val="2F5496" w:themeColor="accent5" w:themeShade="BF"/>
      <w:lang w:val="en-US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5C78B8"/>
    <w:pPr>
      <w:spacing w:after="0" w:line="240" w:lineRule="auto"/>
    </w:pPr>
    <w:rPr>
      <w:rFonts w:eastAsiaTheme="minorEastAsia"/>
      <w:color w:val="538135" w:themeColor="accent6" w:themeShade="BF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5C78B8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5C78B8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5C78B8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5C78B8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5C78B8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5C78B8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5C78B8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PlainTable1">
    <w:name w:val="Plain Table 1"/>
    <w:basedOn w:val="TableNormal"/>
    <w:uiPriority w:val="99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-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1575</Words>
  <Characters>8982</Characters>
  <Application>Microsoft Office Word</Application>
  <DocSecurity>0</DocSecurity>
  <Lines>74</Lines>
  <Paragraphs>21</Paragraphs>
  <ScaleCrop>false</ScaleCrop>
  <Company/>
  <LinksUpToDate>false</LinksUpToDate>
  <CharactersWithSpaces>10536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Maxime Meloche</dc:creator>
  <cp:keywords/>
  <dc:description/>
  <cp:lastModifiedBy>Maxime Meloche-Brouillette</cp:lastModifiedBy>
  <cp:revision>5</cp:revision>
  <dcterms:created xsi:type="dcterms:W3CDTF">2023-12-20T18:27:00Z</dcterms:created>
  <dcterms:modified xsi:type="dcterms:W3CDTF">2024-05-13T21:33:00Z</dcterms:modified>
</cp:coreProperties>
</file>